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B3E" w:rsidRDefault="00A77B3E">
      <w:pPr>
        <w:spacing w:after="0"/>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0"/>
      </w:tblGrid>
      <w:tr w:rsidR="00A77B3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7A7A38">
            <w:pPr>
              <w:spacing w:after="0" w:line="240" w:lineRule="auto"/>
            </w:pPr>
            <w:r>
              <w:rPr>
                <w:rFonts w:ascii="Arial" w:hAnsi="Arial" w:cs="Arial"/>
                <w:b/>
                <w:bCs/>
                <w:sz w:val="20"/>
                <w:szCs w:val="20"/>
              </w:rPr>
              <w:t>Name of Unit: BIOTECHNOLOGY: GENETIC RESEARCH TO CURE MUSCULAR DYSTROPHY</w:t>
            </w:r>
          </w:p>
          <w:p w:rsidR="00A77B3E" w:rsidRDefault="007A7A38">
            <w:pPr>
              <w:spacing w:after="0" w:line="240" w:lineRule="auto"/>
              <w:rPr>
                <w:rFonts w:ascii="Arial" w:hAnsi="Arial" w:cs="Arial"/>
                <w:b/>
                <w:bCs/>
                <w:sz w:val="20"/>
                <w:szCs w:val="20"/>
              </w:rPr>
            </w:pPr>
            <w:r>
              <w:rPr>
                <w:rFonts w:ascii="Arial" w:hAnsi="Arial" w:cs="Arial"/>
                <w:b/>
                <w:bCs/>
                <w:sz w:val="20"/>
                <w:szCs w:val="20"/>
              </w:rPr>
              <w:t>(Approximate Time Frame: 5-7 days)</w:t>
            </w:r>
          </w:p>
        </w:tc>
      </w:tr>
      <w:tr w:rsidR="00A77B3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7A7A38">
            <w:pPr>
              <w:spacing w:after="0" w:line="240" w:lineRule="auto"/>
            </w:pPr>
            <w:r>
              <w:rPr>
                <w:rFonts w:ascii="Arial" w:hAnsi="Arial" w:cs="Arial"/>
                <w:b/>
                <w:bCs/>
                <w:sz w:val="20"/>
                <w:szCs w:val="20"/>
              </w:rPr>
              <w:t>Overview</w:t>
            </w:r>
            <w:r>
              <w:rPr>
                <w:rFonts w:ascii="Arial" w:hAnsi="Arial" w:cs="Arial"/>
                <w:sz w:val="20"/>
                <w:szCs w:val="20"/>
              </w:rPr>
              <w:t xml:space="preserve">:   </w:t>
            </w:r>
            <w:r>
              <w:rPr>
                <w:rFonts w:ascii="Arial" w:hAnsi="Arial" w:cs="Arial"/>
                <w:b/>
                <w:bCs/>
                <w:color w:val="0B5394"/>
                <w:sz w:val="20"/>
                <w:szCs w:val="20"/>
              </w:rPr>
              <w:t xml:space="preserve">This unit introduces students to the topics of biotechnology by examining current genetic research for </w:t>
            </w:r>
            <w:proofErr w:type="spellStart"/>
            <w:r>
              <w:rPr>
                <w:rFonts w:ascii="Arial" w:hAnsi="Arial" w:cs="Arial"/>
                <w:b/>
                <w:bCs/>
                <w:color w:val="0B5394"/>
                <w:sz w:val="20"/>
                <w:szCs w:val="20"/>
              </w:rPr>
              <w:t>Duchenne</w:t>
            </w:r>
            <w:proofErr w:type="spellEnd"/>
            <w:r>
              <w:rPr>
                <w:rFonts w:ascii="Arial" w:hAnsi="Arial" w:cs="Arial"/>
                <w:b/>
                <w:bCs/>
                <w:color w:val="0B5394"/>
                <w:sz w:val="20"/>
                <w:szCs w:val="20"/>
              </w:rPr>
              <w:t xml:space="preserve"> Muscular Dystrophy (DMD). Students will design a DNA </w:t>
            </w:r>
            <w:proofErr w:type="gramStart"/>
            <w:r>
              <w:rPr>
                <w:rFonts w:ascii="Arial" w:hAnsi="Arial" w:cs="Arial"/>
                <w:b/>
                <w:bCs/>
                <w:color w:val="0B5394"/>
                <w:sz w:val="20"/>
                <w:szCs w:val="20"/>
              </w:rPr>
              <w:t>model,</w:t>
            </w:r>
            <w:proofErr w:type="gramEnd"/>
            <w:r>
              <w:rPr>
                <w:rFonts w:ascii="Arial" w:hAnsi="Arial" w:cs="Arial"/>
                <w:b/>
                <w:bCs/>
                <w:color w:val="0B5394"/>
                <w:sz w:val="20"/>
                <w:szCs w:val="20"/>
              </w:rPr>
              <w:t xml:space="preserve"> explain the process of inheritance, and how it relates to DMD. Students will explore the statistical data and probability rates, and create </w:t>
            </w:r>
            <w:proofErr w:type="gramStart"/>
            <w:r>
              <w:rPr>
                <w:rFonts w:ascii="Arial" w:hAnsi="Arial" w:cs="Arial"/>
                <w:b/>
                <w:bCs/>
                <w:color w:val="0B5394"/>
                <w:sz w:val="20"/>
                <w:szCs w:val="20"/>
              </w:rPr>
              <w:t>an</w:t>
            </w:r>
            <w:proofErr w:type="gramEnd"/>
            <w:r>
              <w:rPr>
                <w:rFonts w:ascii="Arial" w:hAnsi="Arial" w:cs="Arial"/>
                <w:b/>
                <w:bCs/>
                <w:color w:val="0B5394"/>
                <w:sz w:val="20"/>
                <w:szCs w:val="20"/>
              </w:rPr>
              <w:t xml:space="preserve"> multimedia public service announcement to raise awareness of DMD.</w:t>
            </w:r>
          </w:p>
          <w:p w:rsidR="00A77B3E" w:rsidRDefault="007A7A38">
            <w:pPr>
              <w:spacing w:after="0" w:line="240" w:lineRule="auto"/>
              <w:rPr>
                <w:rFonts w:ascii="Arial" w:hAnsi="Arial" w:cs="Arial"/>
                <w:b/>
                <w:bCs/>
                <w:color w:val="0B5394"/>
                <w:sz w:val="20"/>
                <w:szCs w:val="20"/>
              </w:rPr>
            </w:pPr>
            <w:r>
              <w:rPr>
                <w:rFonts w:ascii="Arial" w:hAnsi="Arial" w:cs="Arial"/>
                <w:b/>
                <w:bCs/>
                <w:color w:val="0B5394"/>
                <w:sz w:val="20"/>
                <w:szCs w:val="20"/>
              </w:rPr>
              <w:t>This is a webbed unit in which a group of teachers teach a theme f</w:t>
            </w:r>
            <w:r w:rsidR="00671225">
              <w:rPr>
                <w:rFonts w:ascii="Arial" w:hAnsi="Arial" w:cs="Arial"/>
                <w:b/>
                <w:bCs/>
                <w:color w:val="0B5394"/>
                <w:sz w:val="20"/>
                <w:szCs w:val="20"/>
              </w:rPr>
              <w:t>rom their own subject area with</w:t>
            </w:r>
            <w:r>
              <w:rPr>
                <w:rFonts w:ascii="Arial" w:hAnsi="Arial" w:cs="Arial"/>
                <w:b/>
                <w:bCs/>
                <w:color w:val="0B5394"/>
                <w:sz w:val="20"/>
                <w:szCs w:val="20"/>
              </w:rPr>
              <w:t>out combining students.</w:t>
            </w:r>
          </w:p>
          <w:p w:rsidR="00A77B3E" w:rsidRDefault="007A7A38">
            <w:pPr>
              <w:spacing w:after="0"/>
              <w:rPr>
                <w:rFonts w:ascii="Arial" w:hAnsi="Arial" w:cs="Arial"/>
                <w:b/>
                <w:bCs/>
                <w:sz w:val="20"/>
                <w:szCs w:val="20"/>
              </w:rPr>
            </w:pPr>
            <w:r>
              <w:rPr>
                <w:rFonts w:ascii="Arial" w:hAnsi="Arial" w:cs="Arial"/>
                <w:b/>
                <w:bCs/>
                <w:sz w:val="20"/>
                <w:szCs w:val="20"/>
              </w:rPr>
              <w:t xml:space="preserve">Project Problem: </w:t>
            </w:r>
            <w:proofErr w:type="spellStart"/>
            <w:r>
              <w:rPr>
                <w:rFonts w:ascii="Arial" w:hAnsi="Arial" w:cs="Arial"/>
                <w:b/>
                <w:bCs/>
                <w:color w:val="0000FF"/>
                <w:sz w:val="20"/>
                <w:szCs w:val="20"/>
              </w:rPr>
              <w:t>Duchenne</w:t>
            </w:r>
            <w:proofErr w:type="spellEnd"/>
            <w:r>
              <w:rPr>
                <w:rFonts w:ascii="Arial" w:hAnsi="Arial" w:cs="Arial"/>
                <w:b/>
                <w:bCs/>
                <w:color w:val="0000FF"/>
                <w:sz w:val="20"/>
                <w:szCs w:val="20"/>
              </w:rPr>
              <w:t xml:space="preserve"> Muscular Dystrophy is the number one genetic killer of children in the world. Yet, most people remain unaware of the number of children affected by this disease and the need for genetic research to cure the disease.</w:t>
            </w:r>
          </w:p>
        </w:tc>
      </w:tr>
    </w:tbl>
    <w:p w:rsidR="00A77B3E" w:rsidRDefault="00A77B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2"/>
        <w:gridCol w:w="4897"/>
        <w:gridCol w:w="3667"/>
      </w:tblGrid>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STANDARDS ADDRESSED IN THIS UNIT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E52808">
            <w:pPr>
              <w:spacing w:after="0" w:line="240" w:lineRule="auto"/>
            </w:pPr>
            <w:hyperlink r:id="rId7" w:history="1">
              <w:r w:rsidR="007A7A38">
                <w:rPr>
                  <w:rFonts w:ascii="Arial" w:hAnsi="Arial" w:cs="Arial"/>
                  <w:b/>
                  <w:bCs/>
                  <w:color w:val="0000FF"/>
                  <w:sz w:val="20"/>
                  <w:szCs w:val="20"/>
                  <w:u w:val="single"/>
                </w:rPr>
                <w:t>CTAE</w:t>
              </w:r>
            </w:hyperlink>
            <w:hyperlink r:id="rId8" w:history="1">
              <w:r w:rsidR="007A7A38">
                <w:rPr>
                  <w:rFonts w:ascii="Arial" w:hAnsi="Arial" w:cs="Arial"/>
                  <w:b/>
                  <w:bCs/>
                  <w:color w:val="0000FF"/>
                  <w:sz w:val="20"/>
                  <w:szCs w:val="20"/>
                  <w:u w:val="single"/>
                </w:rPr>
                <w:t xml:space="preserve"> </w:t>
              </w:r>
            </w:hyperlink>
            <w:hyperlink r:id="rId9" w:history="1">
              <w:r w:rsidR="007A7A38">
                <w:rPr>
                  <w:rFonts w:ascii="Arial" w:hAnsi="Arial" w:cs="Arial"/>
                  <w:b/>
                  <w:bCs/>
                  <w:color w:val="0000FF"/>
                  <w:sz w:val="20"/>
                  <w:szCs w:val="20"/>
                  <w:u w:val="single"/>
                </w:rPr>
                <w:t>Standards</w:t>
              </w:r>
            </w:hyperlink>
            <w:r w:rsidR="007A7A38">
              <w:rPr>
                <w:rFonts w:ascii="Arial" w:hAnsi="Arial" w:cs="Arial"/>
                <w:b/>
                <w:bCs/>
                <w:color w:val="0070C0"/>
                <w:sz w:val="20"/>
                <w:szCs w:val="20"/>
                <w:u w:val="single"/>
              </w:rPr>
              <w:br/>
              <w:t xml:space="preserve">MSHS7-HS-7 </w:t>
            </w:r>
            <w:r w:rsidR="007A7A38">
              <w:rPr>
                <w:rFonts w:ascii="Arial" w:hAnsi="Arial" w:cs="Arial"/>
                <w:color w:val="1155CC"/>
                <w:sz w:val="20"/>
                <w:szCs w:val="20"/>
              </w:rPr>
              <w:t>Students will evaluate career choices in the biotechnology field.</w:t>
            </w:r>
          </w:p>
          <w:p w:rsidR="00A77B3E" w:rsidRDefault="007A7A38">
            <w:pPr>
              <w:spacing w:after="0" w:line="240" w:lineRule="auto"/>
              <w:rPr>
                <w:rFonts w:ascii="Arial" w:hAnsi="Arial" w:cs="Arial"/>
                <w:color w:val="1155CC"/>
                <w:sz w:val="20"/>
                <w:szCs w:val="20"/>
              </w:rPr>
            </w:pPr>
            <w:r>
              <w:rPr>
                <w:rFonts w:ascii="Arial" w:hAnsi="Arial" w:cs="Arial"/>
                <w:color w:val="1155CC"/>
                <w:sz w:val="20"/>
                <w:szCs w:val="20"/>
              </w:rPr>
              <w:t>c) Explore the structure of DNA and its relationship to the cell.</w:t>
            </w:r>
            <w:r>
              <w:rPr>
                <w:rFonts w:ascii="Arial" w:hAnsi="Arial" w:cs="Arial"/>
                <w:color w:val="1155CC"/>
                <w:sz w:val="20"/>
                <w:szCs w:val="20"/>
              </w:rPr>
              <w:br/>
              <w:t>e) Analyze the benefits of biomedical research.</w:t>
            </w:r>
          </w:p>
          <w:p w:rsidR="00A77B3E" w:rsidRDefault="00A77B3E">
            <w:pPr>
              <w:spacing w:after="0" w:line="240" w:lineRule="auto"/>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E52808">
            <w:pPr>
              <w:spacing w:after="0" w:line="240" w:lineRule="auto"/>
              <w:jc w:val="center"/>
            </w:pPr>
            <w:hyperlink r:id="rId10" w:history="1">
              <w:r w:rsidR="007A7A38">
                <w:rPr>
                  <w:rFonts w:ascii="Arial" w:hAnsi="Arial" w:cs="Arial"/>
                  <w:b/>
                  <w:bCs/>
                  <w:color w:val="0000FF"/>
                  <w:sz w:val="20"/>
                  <w:szCs w:val="20"/>
                  <w:u w:val="single"/>
                </w:rPr>
                <w:t>Science</w:t>
              </w:r>
            </w:hyperlink>
            <w:hyperlink r:id="rId11" w:history="1">
              <w:r w:rsidR="007A7A38">
                <w:rPr>
                  <w:rFonts w:ascii="Arial" w:hAnsi="Arial" w:cs="Arial"/>
                  <w:b/>
                  <w:bCs/>
                  <w:color w:val="0000FF"/>
                  <w:sz w:val="20"/>
                  <w:szCs w:val="20"/>
                  <w:u w:val="single"/>
                </w:rPr>
                <w:t xml:space="preserve"> </w:t>
              </w:r>
            </w:hyperlink>
            <w:hyperlink r:id="rId12" w:history="1">
              <w:r w:rsidR="007A7A38">
                <w:rPr>
                  <w:rFonts w:ascii="Arial" w:hAnsi="Arial" w:cs="Arial"/>
                  <w:b/>
                  <w:bCs/>
                  <w:color w:val="0000FF"/>
                  <w:sz w:val="20"/>
                  <w:szCs w:val="20"/>
                  <w:u w:val="single"/>
                </w:rPr>
                <w:t>Standards</w:t>
              </w:r>
            </w:hyperlink>
            <w:r w:rsidR="007A7A38">
              <w:rPr>
                <w:rFonts w:ascii="Arial" w:hAnsi="Arial" w:cs="Arial"/>
                <w:b/>
                <w:bCs/>
                <w:color w:val="0070C0"/>
                <w:sz w:val="20"/>
                <w:szCs w:val="20"/>
                <w:u w:val="single"/>
              </w:rPr>
              <w:br/>
            </w:r>
          </w:p>
          <w:p w:rsidR="00A77B3E" w:rsidRDefault="007A7A38">
            <w:pPr>
              <w:spacing w:after="0" w:line="240" w:lineRule="auto"/>
              <w:rPr>
                <w:rFonts w:ascii="Arial" w:hAnsi="Arial" w:cs="Arial"/>
                <w:b/>
                <w:bCs/>
                <w:color w:val="38761D"/>
                <w:sz w:val="20"/>
                <w:szCs w:val="20"/>
              </w:rPr>
            </w:pPr>
            <w:r>
              <w:rPr>
                <w:rFonts w:ascii="Arial" w:hAnsi="Arial" w:cs="Arial"/>
                <w:b/>
                <w:bCs/>
                <w:color w:val="38761D"/>
                <w:sz w:val="20"/>
                <w:szCs w:val="20"/>
              </w:rPr>
              <w:t>S7L3. Students will recognize how biological traits are passed on to successive generations.</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a. Explain the role of genes and chromosomes in the process of inheriting </w:t>
            </w:r>
            <w:proofErr w:type="gramStart"/>
            <w:r>
              <w:rPr>
                <w:rFonts w:ascii="Arial" w:hAnsi="Arial" w:cs="Arial"/>
                <w:color w:val="38761D"/>
                <w:sz w:val="20"/>
                <w:szCs w:val="20"/>
              </w:rPr>
              <w:t>a specific traits</w:t>
            </w:r>
            <w:proofErr w:type="gramEnd"/>
            <w:r>
              <w:rPr>
                <w:rFonts w:ascii="Arial" w:hAnsi="Arial" w:cs="Arial"/>
                <w:color w:val="38761D"/>
                <w:sz w:val="20"/>
                <w:szCs w:val="20"/>
              </w:rPr>
              <w:t>.</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color w:val="38761D"/>
                <w:sz w:val="20"/>
                <w:szCs w:val="20"/>
              </w:rPr>
            </w:pPr>
            <w:r>
              <w:rPr>
                <w:rFonts w:ascii="Arial" w:hAnsi="Arial" w:cs="Arial"/>
                <w:b/>
                <w:bCs/>
                <w:color w:val="38761D"/>
                <w:sz w:val="20"/>
                <w:szCs w:val="20"/>
              </w:rPr>
              <w:t>Characteristics of Science:</w:t>
            </w:r>
          </w:p>
          <w:p w:rsidR="00A77B3E" w:rsidRDefault="007A7A38">
            <w:pPr>
              <w:spacing w:after="0" w:line="240" w:lineRule="auto"/>
              <w:rPr>
                <w:rFonts w:ascii="Arial" w:hAnsi="Arial" w:cs="Arial"/>
                <w:b/>
                <w:bCs/>
                <w:color w:val="38761D"/>
                <w:sz w:val="20"/>
                <w:szCs w:val="20"/>
              </w:rPr>
            </w:pPr>
            <w:r>
              <w:rPr>
                <w:rFonts w:ascii="Arial" w:hAnsi="Arial" w:cs="Arial"/>
                <w:b/>
                <w:bCs/>
                <w:color w:val="38761D"/>
                <w:sz w:val="20"/>
                <w:szCs w:val="20"/>
              </w:rPr>
              <w:t>S7CS5 Students will use the ideas of system, model, change, and scale in exploring scientific and technological matters.</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a. Observe and explain how parts can be related to other parts in a system such as predator/prey relationships in a community/ecosystem.</w:t>
            </w:r>
          </w:p>
          <w:p w:rsidR="00A77B3E" w:rsidRDefault="007A7A38">
            <w:pPr>
              <w:spacing w:line="240" w:lineRule="auto"/>
              <w:rPr>
                <w:rFonts w:ascii="Arial" w:hAnsi="Arial" w:cs="Arial"/>
                <w:color w:val="38761D"/>
                <w:sz w:val="20"/>
                <w:szCs w:val="20"/>
              </w:rPr>
            </w:pPr>
            <w:r>
              <w:rPr>
                <w:rFonts w:ascii="Arial" w:hAnsi="Arial" w:cs="Arial"/>
                <w:color w:val="38761D"/>
                <w:sz w:val="20"/>
                <w:szCs w:val="20"/>
              </w:rPr>
              <w:t>b. Understand that different models (such as physical replicas, pictures, and analogies) can be used to represent the same thing.</w:t>
            </w:r>
          </w:p>
          <w:p w:rsidR="00A77B3E" w:rsidRDefault="007A7A38">
            <w:pPr>
              <w:spacing w:after="0" w:line="240" w:lineRule="auto"/>
              <w:rPr>
                <w:rFonts w:ascii="Arial" w:hAnsi="Arial" w:cs="Arial"/>
                <w:b/>
                <w:bCs/>
                <w:color w:val="38761D"/>
                <w:sz w:val="20"/>
                <w:szCs w:val="20"/>
              </w:rPr>
            </w:pPr>
            <w:r>
              <w:rPr>
                <w:rFonts w:ascii="Arial" w:hAnsi="Arial" w:cs="Arial"/>
                <w:b/>
                <w:bCs/>
                <w:color w:val="38761D"/>
                <w:sz w:val="20"/>
                <w:szCs w:val="20"/>
              </w:rPr>
              <w:t>S7CS6 Students will communicate scientific ideas and activities clearly.</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a. Write clear, step-by-step instructions for conducting particular scientific investigations, operating a piece of equipment, or following a procedure.</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b. Write for scientific purposes incorporating data from circle, bar and line graphs, two-way data tables, </w:t>
            </w:r>
            <w:r>
              <w:rPr>
                <w:rFonts w:ascii="Arial" w:hAnsi="Arial" w:cs="Arial"/>
                <w:color w:val="38761D"/>
                <w:sz w:val="20"/>
                <w:szCs w:val="20"/>
              </w:rPr>
              <w:lastRenderedPageBreak/>
              <w:t>diagrams, and symbols.</w:t>
            </w:r>
          </w:p>
          <w:p w:rsidR="00A77B3E" w:rsidRDefault="007A7A38">
            <w:pPr>
              <w:spacing w:line="240" w:lineRule="auto"/>
              <w:rPr>
                <w:rFonts w:ascii="Arial" w:hAnsi="Arial" w:cs="Arial"/>
                <w:color w:val="38761D"/>
                <w:sz w:val="20"/>
                <w:szCs w:val="20"/>
              </w:rPr>
            </w:pPr>
            <w:r>
              <w:rPr>
                <w:rFonts w:ascii="Arial" w:hAnsi="Arial" w:cs="Arial"/>
                <w:color w:val="38761D"/>
                <w:sz w:val="20"/>
                <w:szCs w:val="20"/>
              </w:rPr>
              <w:t>c. Organize scientific information using appropriate simple tables, charts, and graphs, and identify relationships they reveal.</w:t>
            </w:r>
            <w:r>
              <w:rPr>
                <w:rFonts w:ascii="Arial" w:hAnsi="Arial" w:cs="Arial"/>
                <w:b/>
                <w:bCs/>
                <w:color w:val="38761D"/>
                <w:sz w:val="20"/>
                <w:szCs w:val="20"/>
              </w:rPr>
              <w:t xml:space="preserve"> </w:t>
            </w:r>
          </w:p>
          <w:p w:rsidR="00A77B3E" w:rsidRDefault="007A7A38">
            <w:pPr>
              <w:spacing w:after="0" w:line="240" w:lineRule="auto"/>
              <w:rPr>
                <w:rFonts w:ascii="Arial" w:hAnsi="Arial" w:cs="Arial"/>
                <w:b/>
                <w:bCs/>
                <w:color w:val="38761D"/>
                <w:sz w:val="20"/>
                <w:szCs w:val="20"/>
              </w:rPr>
            </w:pPr>
            <w:r>
              <w:rPr>
                <w:rFonts w:ascii="Arial" w:hAnsi="Arial" w:cs="Arial"/>
                <w:b/>
                <w:bCs/>
                <w:color w:val="38761D"/>
                <w:sz w:val="20"/>
                <w:szCs w:val="20"/>
              </w:rPr>
              <w:t xml:space="preserve">S7CS8 Students will investigate the characteristics of scientific knowledge and how that knowledge is achieved. </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Students will apply the following to scientific concepts:</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a. When new experimental results are inconsistent with an existing, well-established theory, scientists may pursue further experimentation to determine whether the results are flawed or the theory requires modification.</w:t>
            </w:r>
          </w:p>
          <w:p w:rsidR="00A77B3E" w:rsidRDefault="007A7A38">
            <w:pPr>
              <w:spacing w:line="240" w:lineRule="auto"/>
              <w:rPr>
                <w:rFonts w:ascii="Arial" w:hAnsi="Arial" w:cs="Arial"/>
                <w:color w:val="38761D"/>
                <w:sz w:val="20"/>
                <w:szCs w:val="20"/>
              </w:rPr>
            </w:pPr>
            <w:r>
              <w:rPr>
                <w:rFonts w:ascii="Arial" w:hAnsi="Arial" w:cs="Arial"/>
                <w:color w:val="38761D"/>
                <w:sz w:val="20"/>
                <w:szCs w:val="20"/>
              </w:rPr>
              <w:t>b. As prevailing theories are challenged by new information, scientific knowledge may change.</w:t>
            </w:r>
          </w:p>
          <w:p w:rsidR="00A77B3E" w:rsidRDefault="00A77B3E">
            <w:pPr>
              <w:spacing w:after="0" w:line="240" w:lineRule="auto"/>
              <w:rPr>
                <w:rFonts w:ascii="Arial" w:hAnsi="Arial" w:cs="Arial"/>
                <w:b/>
                <w:bCs/>
                <w:color w:val="38761D"/>
                <w:sz w:val="20"/>
                <w:szCs w:val="20"/>
              </w:rPr>
            </w:pPr>
          </w:p>
          <w:p w:rsidR="00A77B3E" w:rsidRDefault="00A77B3E">
            <w:pPr>
              <w:spacing w:after="0" w:line="240" w:lineRule="auto"/>
              <w:rPr>
                <w:rFonts w:ascii="Arial" w:hAnsi="Arial" w:cs="Arial"/>
                <w:b/>
                <w:bCs/>
                <w:color w:val="38761D"/>
                <w:sz w:val="20"/>
                <w:szCs w:val="20"/>
              </w:rPr>
            </w:pPr>
          </w:p>
          <w:p w:rsidR="00A77B3E" w:rsidRDefault="00A77B3E">
            <w:pPr>
              <w:spacing w:after="0" w:line="240" w:lineRule="auto"/>
              <w:rPr>
                <w:rFonts w:ascii="Arial" w:hAnsi="Arial" w:cs="Arial"/>
                <w:b/>
                <w:bCs/>
                <w:color w:val="38761D"/>
                <w:sz w:val="20"/>
                <w:szCs w:val="20"/>
              </w:rPr>
            </w:pPr>
          </w:p>
          <w:p w:rsidR="00A77B3E" w:rsidRDefault="00A77B3E">
            <w:pPr>
              <w:spacing w:after="0" w:line="240" w:lineRule="auto"/>
              <w:rPr>
                <w:rFonts w:ascii="Arial" w:hAnsi="Arial" w:cs="Arial"/>
                <w:b/>
                <w:bCs/>
                <w:color w:val="38761D"/>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E52808">
            <w:pPr>
              <w:spacing w:after="0" w:line="240" w:lineRule="auto"/>
              <w:jc w:val="center"/>
            </w:pPr>
            <w:hyperlink r:id="rId13" w:history="1">
              <w:r w:rsidR="007A7A38">
                <w:rPr>
                  <w:rFonts w:ascii="Arial" w:hAnsi="Arial" w:cs="Arial"/>
                  <w:b/>
                  <w:bCs/>
                  <w:color w:val="0000FF"/>
                  <w:sz w:val="20"/>
                  <w:szCs w:val="20"/>
                  <w:u w:val="single"/>
                </w:rPr>
                <w:t>Math</w:t>
              </w:r>
            </w:hyperlink>
            <w:hyperlink r:id="rId14" w:history="1">
              <w:r w:rsidR="007A7A38">
                <w:rPr>
                  <w:rFonts w:ascii="Arial" w:hAnsi="Arial" w:cs="Arial"/>
                  <w:b/>
                  <w:bCs/>
                  <w:color w:val="0000FF"/>
                  <w:sz w:val="20"/>
                  <w:szCs w:val="20"/>
                  <w:u w:val="single"/>
                </w:rPr>
                <w:t xml:space="preserve"> </w:t>
              </w:r>
            </w:hyperlink>
            <w:hyperlink r:id="rId15" w:history="1">
              <w:r w:rsidR="007A7A38">
                <w:rPr>
                  <w:rFonts w:ascii="Arial" w:hAnsi="Arial" w:cs="Arial"/>
                  <w:b/>
                  <w:bCs/>
                  <w:color w:val="0000FF"/>
                  <w:sz w:val="20"/>
                  <w:szCs w:val="20"/>
                  <w:u w:val="single"/>
                </w:rPr>
                <w:t>Standards</w:t>
              </w:r>
            </w:hyperlink>
          </w:p>
          <w:p w:rsidR="00A77B3E" w:rsidRDefault="00A77B3E">
            <w:pPr>
              <w:spacing w:after="0" w:line="240" w:lineRule="auto"/>
              <w:jc w:val="center"/>
              <w:rPr>
                <w:rFonts w:ascii="Arial" w:hAnsi="Arial" w:cs="Arial"/>
                <w:b/>
                <w:bCs/>
                <w:color w:val="0070C0"/>
                <w:sz w:val="20"/>
                <w:szCs w:val="20"/>
                <w:u w:val="single"/>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MCC7.SP.6 Approximate the probability of a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chance event by collecting data on the chance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process that produces it and observing its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long-run relative frequency, and predict the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approximate relative frequency given the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probability</w:t>
            </w:r>
          </w:p>
          <w:p w:rsidR="00A77B3E" w:rsidRDefault="007A7A38">
            <w:pPr>
              <w:spacing w:after="0" w:line="240" w:lineRule="auto"/>
              <w:rPr>
                <w:rFonts w:ascii="Arial" w:hAnsi="Arial" w:cs="Arial"/>
                <w:b/>
                <w:bCs/>
                <w:color w:val="0070C0"/>
                <w:sz w:val="20"/>
                <w:szCs w:val="20"/>
                <w:u w:val="single"/>
              </w:rPr>
            </w:pPr>
            <w:r>
              <w:rPr>
                <w:rFonts w:ascii="Arial" w:hAnsi="Arial" w:cs="Arial"/>
                <w:b/>
                <w:bCs/>
                <w:color w:val="0070C0"/>
                <w:sz w:val="20"/>
                <w:szCs w:val="20"/>
                <w:u w:val="single"/>
              </w:rPr>
              <w:br/>
            </w:r>
          </w:p>
          <w:p w:rsidR="00A77B3E" w:rsidRDefault="007A7A38">
            <w:pPr>
              <w:spacing w:after="12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br/>
            </w:r>
          </w:p>
          <w:p w:rsidR="00A77B3E" w:rsidRDefault="007A7A38">
            <w:pPr>
              <w:spacing w:after="0" w:line="240" w:lineRule="auto"/>
              <w:rPr>
                <w:rFonts w:ascii="Arial" w:hAnsi="Arial" w:cs="Arial"/>
                <w:b/>
                <w:bCs/>
                <w:color w:val="0070C0"/>
                <w:sz w:val="20"/>
                <w:szCs w:val="20"/>
                <w:u w:val="single"/>
              </w:rPr>
            </w:pPr>
            <w:r>
              <w:rPr>
                <w:rFonts w:ascii="Arial" w:hAnsi="Arial" w:cs="Arial"/>
                <w:b/>
                <w:bCs/>
                <w:color w:val="0070C0"/>
                <w:sz w:val="20"/>
                <w:szCs w:val="20"/>
                <w:u w:val="single"/>
              </w:rPr>
              <w:br/>
            </w:r>
          </w:p>
          <w:p w:rsidR="00A77B3E" w:rsidRDefault="007A7A38">
            <w:pPr>
              <w:spacing w:after="0" w:line="240" w:lineRule="auto"/>
              <w:jc w:val="center"/>
              <w:rPr>
                <w:rFonts w:ascii="Arial" w:hAnsi="Arial" w:cs="Arial"/>
                <w:b/>
                <w:bCs/>
                <w:sz w:val="20"/>
                <w:szCs w:val="20"/>
                <w:u w:val="single"/>
              </w:rPr>
            </w:pPr>
            <w:r>
              <w:rPr>
                <w:rFonts w:ascii="Arial" w:hAnsi="Arial" w:cs="Arial"/>
                <w:b/>
                <w:bCs/>
                <w:sz w:val="20"/>
                <w:szCs w:val="20"/>
                <w:u w:val="single"/>
              </w:rPr>
              <w:br/>
            </w:r>
          </w:p>
          <w:p w:rsidR="00A77B3E" w:rsidRDefault="007A7A38">
            <w:pPr>
              <w:spacing w:after="0" w:line="240" w:lineRule="auto"/>
              <w:jc w:val="center"/>
              <w:rPr>
                <w:rFonts w:ascii="Arial" w:hAnsi="Arial" w:cs="Arial"/>
                <w:b/>
                <w:bCs/>
                <w:sz w:val="20"/>
                <w:szCs w:val="20"/>
                <w:u w:val="single"/>
              </w:rPr>
            </w:pPr>
            <w:r>
              <w:rPr>
                <w:rFonts w:ascii="Arial" w:hAnsi="Arial" w:cs="Arial"/>
                <w:b/>
                <w:bCs/>
                <w:sz w:val="20"/>
                <w:szCs w:val="20"/>
                <w:u w:val="single"/>
              </w:rPr>
              <w:br/>
            </w:r>
          </w:p>
          <w:p w:rsidR="00A77B3E" w:rsidRDefault="007A7A38">
            <w:pPr>
              <w:spacing w:after="0" w:line="240" w:lineRule="auto"/>
              <w:jc w:val="center"/>
              <w:rPr>
                <w:rFonts w:ascii="Arial" w:hAnsi="Arial" w:cs="Arial"/>
                <w:b/>
                <w:bCs/>
                <w:sz w:val="20"/>
                <w:szCs w:val="20"/>
                <w:u w:val="single"/>
              </w:rPr>
            </w:pPr>
            <w:r>
              <w:rPr>
                <w:rFonts w:ascii="Arial" w:hAnsi="Arial" w:cs="Arial"/>
                <w:b/>
                <w:bCs/>
                <w:sz w:val="20"/>
                <w:szCs w:val="20"/>
                <w:u w:val="single"/>
              </w:rPr>
              <w:br/>
            </w:r>
          </w:p>
          <w:p w:rsidR="00A77B3E" w:rsidRDefault="00A77B3E">
            <w:pPr>
              <w:spacing w:after="0" w:line="240" w:lineRule="auto"/>
              <w:jc w:val="center"/>
              <w:rPr>
                <w:rFonts w:ascii="Arial" w:hAnsi="Arial" w:cs="Arial"/>
                <w:b/>
                <w:bCs/>
                <w:sz w:val="20"/>
                <w:szCs w:val="20"/>
                <w:u w:val="single"/>
              </w:rPr>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lastRenderedPageBreak/>
              <w:t>ENDURING UNDERSTANDINGS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 xml:space="preserve">Healthcare Science: </w:t>
            </w:r>
            <w:r>
              <w:rPr>
                <w:rFonts w:ascii="Arial" w:hAnsi="Arial" w:cs="Arial"/>
                <w:b/>
                <w:bCs/>
                <w:sz w:val="20"/>
                <w:szCs w:val="20"/>
              </w:rPr>
              <w:br/>
            </w:r>
            <w:r>
              <w:rPr>
                <w:rFonts w:ascii="Arial" w:hAnsi="Arial" w:cs="Arial"/>
                <w:color w:val="0000FF"/>
                <w:sz w:val="20"/>
                <w:szCs w:val="20"/>
              </w:rPr>
              <w:t xml:space="preserve">The cell is the basic building block of all living things. Deoxyribonucleic acid (DNA) located in the nucleus of the cell carries the genetic coding that allows for exact duplication of the cell (Diversified, </w:t>
            </w:r>
            <w:proofErr w:type="spellStart"/>
            <w:r>
              <w:rPr>
                <w:rFonts w:ascii="Arial" w:hAnsi="Arial" w:cs="Arial"/>
                <w:color w:val="0000FF"/>
                <w:sz w:val="20"/>
                <w:szCs w:val="20"/>
              </w:rPr>
              <w:t>pg</w:t>
            </w:r>
            <w:proofErr w:type="spellEnd"/>
            <w:r>
              <w:rPr>
                <w:rFonts w:ascii="Arial" w:hAnsi="Arial" w:cs="Arial"/>
                <w:color w:val="0000FF"/>
                <w:sz w:val="20"/>
                <w:szCs w:val="20"/>
              </w:rPr>
              <w:t xml:space="preserve"> 142).</w:t>
            </w:r>
          </w:p>
          <w:p w:rsidR="00A77B3E" w:rsidRDefault="00A77B3E">
            <w:pPr>
              <w:spacing w:after="0" w:line="240" w:lineRule="auto"/>
              <w:rPr>
                <w:rFonts w:ascii="Arial" w:hAnsi="Arial" w:cs="Arial"/>
                <w:color w:val="0000FF"/>
                <w:sz w:val="20"/>
                <w:szCs w:val="20"/>
              </w:rPr>
            </w:pPr>
          </w:p>
          <w:p w:rsidR="00A77B3E" w:rsidRDefault="007A7A38">
            <w:pPr>
              <w:spacing w:after="0" w:line="240" w:lineRule="auto"/>
              <w:rPr>
                <w:rFonts w:ascii="Arial" w:hAnsi="Arial" w:cs="Arial"/>
                <w:color w:val="0000FF"/>
                <w:sz w:val="20"/>
                <w:szCs w:val="20"/>
              </w:rPr>
            </w:pPr>
            <w:r>
              <w:rPr>
                <w:rFonts w:ascii="Arial" w:hAnsi="Arial" w:cs="Arial"/>
                <w:color w:val="0000FF"/>
                <w:sz w:val="20"/>
                <w:szCs w:val="20"/>
              </w:rPr>
              <w:t>Biomedical research can improve the lives of people affected with inherited disorders.</w:t>
            </w:r>
          </w:p>
          <w:p w:rsidR="00A77B3E" w:rsidRDefault="00A77B3E">
            <w:pPr>
              <w:spacing w:after="0" w:line="240" w:lineRule="auto"/>
              <w:rPr>
                <w:rFonts w:ascii="Arial" w:hAnsi="Arial" w:cs="Arial"/>
                <w:color w:val="0000FF"/>
                <w:sz w:val="20"/>
                <w:szCs w:val="20"/>
              </w:rPr>
            </w:pPr>
          </w:p>
          <w:p w:rsidR="00A77B3E" w:rsidRDefault="007A7A38">
            <w:pPr>
              <w:spacing w:after="0" w:line="240" w:lineRule="auto"/>
              <w:rPr>
                <w:rFonts w:ascii="Arial" w:hAnsi="Arial" w:cs="Arial"/>
                <w:color w:val="0000FF"/>
                <w:sz w:val="20"/>
                <w:szCs w:val="20"/>
              </w:rPr>
            </w:pPr>
            <w:r>
              <w:rPr>
                <w:rFonts w:ascii="Arial" w:hAnsi="Arial" w:cs="Arial"/>
                <w:color w:val="0000FF"/>
                <w:sz w:val="20"/>
                <w:szCs w:val="20"/>
              </w:rPr>
              <w:t>Many careers of the future will be based in biotechnology.</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A77B3E">
            <w:pPr>
              <w:spacing w:after="0" w:line="240" w:lineRule="auto"/>
              <w:ind w:left="720"/>
              <w:rPr>
                <w:rFonts w:ascii="Arial"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Science:</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Many traits of an organism are inherited by its biological parents.</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Genes and chromosomes determine the expressions of inherited traits.</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Traits are passed from parents to offspring through the combination of chromosomes from each parental sex cell.</w:t>
            </w:r>
          </w:p>
          <w:p w:rsidR="00A77B3E" w:rsidRDefault="00A77B3E">
            <w:pPr>
              <w:spacing w:after="0"/>
              <w:rPr>
                <w:rFonts w:ascii="Arial"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 xml:space="preserve">Math: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Modeling real world experiments through trials and simulations are used to predict the probability of a given event.</w:t>
            </w:r>
          </w:p>
          <w:p w:rsidR="00A77B3E" w:rsidRDefault="00A77B3E">
            <w:pPr>
              <w:spacing w:after="0" w:line="240" w:lineRule="auto"/>
              <w:rPr>
                <w:rFonts w:ascii="Arial" w:hAnsi="Arial" w:cs="Arial"/>
                <w:b/>
                <w:bCs/>
                <w:color w:val="FF0000"/>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The probability of a given event can be represented as a fraction between 0 and 1.</w:t>
            </w:r>
          </w:p>
          <w:p w:rsidR="00A77B3E" w:rsidRDefault="00A77B3E">
            <w:pPr>
              <w:spacing w:after="0" w:line="240" w:lineRule="auto"/>
              <w:rPr>
                <w:rFonts w:ascii="Arial" w:hAnsi="Arial" w:cs="Arial"/>
                <w:b/>
                <w:bCs/>
                <w:color w:val="FF0000"/>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Probabilities are similar to </w:t>
            </w:r>
            <w:proofErr w:type="spellStart"/>
            <w:r>
              <w:rPr>
                <w:rFonts w:ascii="Arial" w:hAnsi="Arial" w:cs="Arial"/>
                <w:b/>
                <w:bCs/>
                <w:color w:val="FF0000"/>
                <w:sz w:val="20"/>
                <w:szCs w:val="20"/>
              </w:rPr>
              <w:t>percents</w:t>
            </w:r>
            <w:proofErr w:type="spellEnd"/>
            <w:r>
              <w:rPr>
                <w:rFonts w:ascii="Arial" w:hAnsi="Arial" w:cs="Arial"/>
                <w:b/>
                <w:bCs/>
                <w:color w:val="FF0000"/>
                <w:sz w:val="20"/>
                <w:szCs w:val="20"/>
              </w:rPr>
              <w:t xml:space="preserve">. </w:t>
            </w:r>
          </w:p>
          <w:p w:rsidR="00A77B3E" w:rsidRDefault="00A77B3E">
            <w:pPr>
              <w:spacing w:after="0"/>
              <w:rPr>
                <w:rFonts w:ascii="Arial" w:hAnsi="Arial" w:cs="Arial"/>
                <w:b/>
                <w:bCs/>
                <w:sz w:val="20"/>
                <w:szCs w:val="20"/>
              </w:rPr>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ESSENTIAL QUESTIONS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lastRenderedPageBreak/>
              <w:t>Healthcare</w:t>
            </w:r>
            <w:proofErr w:type="gramStart"/>
            <w:r>
              <w:rPr>
                <w:rFonts w:ascii="Arial" w:hAnsi="Arial" w:cs="Arial"/>
                <w:b/>
                <w:bCs/>
                <w:sz w:val="20"/>
                <w:szCs w:val="20"/>
              </w:rPr>
              <w:t>:</w:t>
            </w:r>
            <w:proofErr w:type="gramEnd"/>
            <w:r>
              <w:rPr>
                <w:rFonts w:ascii="Arial" w:hAnsi="Arial" w:cs="Arial"/>
                <w:b/>
                <w:bCs/>
                <w:sz w:val="20"/>
                <w:szCs w:val="20"/>
              </w:rPr>
              <w:br/>
            </w:r>
            <w:r>
              <w:rPr>
                <w:rFonts w:ascii="Arial" w:hAnsi="Arial" w:cs="Arial"/>
                <w:color w:val="0000FF"/>
                <w:sz w:val="20"/>
                <w:szCs w:val="20"/>
              </w:rPr>
              <w:t>How will biotechnology affect my life in the future and those suffering from DMD?</w:t>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A77B3E">
            <w:pPr>
              <w:spacing w:after="0" w:line="240" w:lineRule="auto"/>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Science:</w:t>
            </w:r>
          </w:p>
          <w:p w:rsidR="00A77B3E" w:rsidRDefault="00A77B3E">
            <w:pPr>
              <w:spacing w:after="0" w:line="240" w:lineRule="auto"/>
              <w:rPr>
                <w:rFonts w:ascii="Arial" w:hAnsi="Arial" w:cs="Arial"/>
                <w:b/>
                <w:bCs/>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Why do I look the way I do?</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What is the relationship between chromosomes and genes?</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How is genetic material passed from parents to their offspring?</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How can I predict what traits will be passed from one generation to another?</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What are the causes of genetic disorders?</w:t>
            </w:r>
          </w:p>
          <w:p w:rsidR="00A77B3E" w:rsidRDefault="00A77B3E">
            <w:pPr>
              <w:spacing w:after="0"/>
              <w:rPr>
                <w:rFonts w:ascii="Arial"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Math:</w:t>
            </w:r>
          </w:p>
          <w:p w:rsidR="00A77B3E" w:rsidRDefault="00A77B3E">
            <w:pPr>
              <w:spacing w:after="0"/>
              <w:rPr>
                <w:rFonts w:ascii="Arial" w:hAnsi="Arial" w:cs="Arial"/>
                <w:b/>
                <w:bCs/>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What is the term probability?</w:t>
            </w:r>
          </w:p>
          <w:p w:rsidR="00A77B3E" w:rsidRDefault="00A77B3E">
            <w:pPr>
              <w:spacing w:after="0"/>
              <w:rPr>
                <w:rFonts w:ascii="Arial" w:hAnsi="Arial" w:cs="Arial"/>
                <w:b/>
                <w:bCs/>
                <w:color w:val="CC0000"/>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 xml:space="preserve">What is the odds for and odds against a probability occurring? </w:t>
            </w:r>
          </w:p>
          <w:p w:rsidR="00A77B3E" w:rsidRDefault="00A77B3E">
            <w:pPr>
              <w:spacing w:after="0"/>
              <w:rPr>
                <w:rFonts w:ascii="Arial" w:hAnsi="Arial" w:cs="Arial"/>
                <w:b/>
                <w:bCs/>
                <w:color w:val="CC0000"/>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Why is data collected and analyzed?</w:t>
            </w:r>
          </w:p>
          <w:p w:rsidR="00A77B3E" w:rsidRDefault="00A77B3E">
            <w:pPr>
              <w:spacing w:after="0"/>
              <w:rPr>
                <w:rFonts w:ascii="Arial" w:hAnsi="Arial" w:cs="Arial"/>
                <w:b/>
                <w:bCs/>
                <w:color w:val="CC0000"/>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How do people use data to influence others?</w:t>
            </w:r>
          </w:p>
          <w:p w:rsidR="00A77B3E" w:rsidRDefault="00A77B3E">
            <w:pPr>
              <w:spacing w:after="0"/>
              <w:rPr>
                <w:rFonts w:ascii="Arial" w:hAnsi="Arial" w:cs="Arial"/>
                <w:b/>
                <w:bCs/>
                <w:color w:val="CC0000"/>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How can predictions be made based on data?</w:t>
            </w: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CONCEPTS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Healthcare:</w:t>
            </w:r>
            <w:r>
              <w:rPr>
                <w:rFonts w:ascii="Arial" w:hAnsi="Arial" w:cs="Arial"/>
                <w:sz w:val="20"/>
                <w:szCs w:val="20"/>
              </w:rPr>
              <w:t xml:space="preserve"> </w:t>
            </w:r>
            <w:r>
              <w:rPr>
                <w:rFonts w:ascii="Arial" w:hAnsi="Arial" w:cs="Arial"/>
                <w:sz w:val="20"/>
                <w:szCs w:val="20"/>
              </w:rPr>
              <w:br/>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Biotechnology has been around for a thousand years and consists of man manipulating living things to produce materials, solve problems, and improve life.</w:t>
            </w:r>
            <w:r>
              <w:rPr>
                <w:rFonts w:ascii="Arial" w:hAnsi="Arial" w:cs="Arial"/>
                <w:sz w:val="20"/>
                <w:szCs w:val="20"/>
              </w:rPr>
              <w:br/>
            </w: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A77B3E">
            <w:pPr>
              <w:spacing w:after="0" w:line="240" w:lineRule="auto"/>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Science:</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Traits are determined by the sequence of genes found in the DNA located on the chromosomes in the cell nucleus.</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Traits are passed from parent to offspring when a single set of chromosomes from each parent combine.</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Genetic disorders can be passed from parents to offspring through DNA mutations or chromosomal abnormalities.</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A77B3E">
            <w:pPr>
              <w:spacing w:after="0"/>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Math:</w:t>
            </w:r>
          </w:p>
          <w:p w:rsidR="00A77B3E" w:rsidRDefault="00A77B3E">
            <w:pPr>
              <w:spacing w:after="0"/>
              <w:rPr>
                <w:rFonts w:ascii="Arial" w:hAnsi="Arial" w:cs="Arial"/>
                <w:b/>
                <w:bCs/>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Probability analyzes patterns and examines existing relationships.</w:t>
            </w:r>
          </w:p>
          <w:p w:rsidR="00A77B3E" w:rsidRDefault="00A77B3E">
            <w:pPr>
              <w:spacing w:after="0"/>
              <w:rPr>
                <w:rFonts w:ascii="Arial" w:hAnsi="Arial" w:cs="Arial"/>
                <w:b/>
                <w:bCs/>
                <w:color w:val="CC0000"/>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Probability represents and interprets data using addition, subtraction, multiplication, and division.</w:t>
            </w:r>
          </w:p>
          <w:p w:rsidR="00A77B3E" w:rsidRDefault="00A77B3E">
            <w:pPr>
              <w:spacing w:after="0"/>
              <w:rPr>
                <w:rFonts w:ascii="Arial" w:hAnsi="Arial" w:cs="Arial"/>
                <w:b/>
                <w:bCs/>
                <w:color w:val="CC0000"/>
                <w:sz w:val="20"/>
                <w:szCs w:val="20"/>
              </w:rPr>
            </w:pPr>
          </w:p>
          <w:p w:rsidR="00A77B3E" w:rsidRDefault="00A77B3E">
            <w:pPr>
              <w:spacing w:after="0"/>
              <w:rPr>
                <w:rFonts w:ascii="Arial" w:hAnsi="Arial" w:cs="Arial"/>
                <w:b/>
                <w:bCs/>
                <w:color w:val="CC0000"/>
                <w:sz w:val="20"/>
                <w:szCs w:val="20"/>
              </w:rPr>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MISCONCEPTIONS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 xml:space="preserve">PROPER CONCEPTIONS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Healthcare</w:t>
            </w:r>
            <w:proofErr w:type="gramStart"/>
            <w:r>
              <w:rPr>
                <w:rFonts w:ascii="Arial" w:hAnsi="Arial" w:cs="Arial"/>
                <w:b/>
                <w:bCs/>
                <w:sz w:val="20"/>
                <w:szCs w:val="20"/>
              </w:rPr>
              <w:t>:</w:t>
            </w:r>
            <w:proofErr w:type="gramEnd"/>
            <w:r>
              <w:rPr>
                <w:rFonts w:ascii="Arial" w:hAnsi="Arial" w:cs="Arial"/>
                <w:b/>
                <w:bCs/>
                <w:sz w:val="20"/>
                <w:szCs w:val="20"/>
              </w:rPr>
              <w:br/>
            </w:r>
            <w:r>
              <w:rPr>
                <w:rFonts w:ascii="Arial" w:hAnsi="Arial" w:cs="Arial"/>
                <w:b/>
                <w:bCs/>
                <w:color w:val="0070C0"/>
                <w:sz w:val="20"/>
                <w:szCs w:val="20"/>
              </w:rPr>
              <w:t>DMD is a contagious disease.</w:t>
            </w:r>
          </w:p>
          <w:p w:rsidR="00A77B3E" w:rsidRDefault="007A7A38">
            <w:pPr>
              <w:spacing w:after="0" w:line="240" w:lineRule="auto"/>
              <w:rPr>
                <w:rFonts w:ascii="Arial" w:hAnsi="Arial" w:cs="Arial"/>
                <w:b/>
                <w:bCs/>
                <w:color w:val="0070C0"/>
                <w:sz w:val="20"/>
                <w:szCs w:val="20"/>
              </w:rPr>
            </w:pPr>
            <w:r>
              <w:rPr>
                <w:rFonts w:ascii="Arial" w:hAnsi="Arial" w:cs="Arial"/>
                <w:b/>
                <w:bCs/>
                <w:color w:val="0070C0"/>
                <w:sz w:val="20"/>
                <w:szCs w:val="20"/>
              </w:rPr>
              <w:t xml:space="preserve">Biotechnology only includes DNA and genetic </w:t>
            </w:r>
            <w:r>
              <w:rPr>
                <w:rFonts w:ascii="Arial" w:hAnsi="Arial" w:cs="Arial"/>
                <w:b/>
                <w:bCs/>
                <w:color w:val="0070C0"/>
                <w:sz w:val="20"/>
                <w:szCs w:val="20"/>
              </w:rPr>
              <w:lastRenderedPageBreak/>
              <w:t>engineering.</w:t>
            </w:r>
          </w:p>
          <w:p w:rsidR="00A77B3E" w:rsidRDefault="007A7A38">
            <w:pPr>
              <w:spacing w:after="0" w:line="240" w:lineRule="auto"/>
              <w:rPr>
                <w:rFonts w:ascii="Arial" w:hAnsi="Arial" w:cs="Arial"/>
                <w:b/>
                <w:bCs/>
                <w:sz w:val="20"/>
                <w:szCs w:val="20"/>
              </w:rPr>
            </w:pPr>
            <w:r>
              <w:rPr>
                <w:rFonts w:ascii="Arial" w:hAnsi="Arial" w:cs="Arial"/>
                <w:b/>
                <w:bCs/>
                <w:sz w:val="20"/>
                <w:szCs w:val="20"/>
              </w:rPr>
              <w:br/>
              <w:t>Science:</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Genes and chromosomes are the same.</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 The homophones “Gene” and “Jean” are the same.</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 All hereditary traits are </w:t>
            </w:r>
            <w:proofErr w:type="gramStart"/>
            <w:r>
              <w:rPr>
                <w:rFonts w:ascii="Arial" w:hAnsi="Arial" w:cs="Arial"/>
                <w:color w:val="38761D"/>
                <w:sz w:val="20"/>
                <w:szCs w:val="20"/>
              </w:rPr>
              <w:t>passed  through</w:t>
            </w:r>
            <w:proofErr w:type="gramEnd"/>
            <w:r>
              <w:rPr>
                <w:rFonts w:ascii="Arial" w:hAnsi="Arial" w:cs="Arial"/>
                <w:color w:val="38761D"/>
                <w:sz w:val="20"/>
                <w:szCs w:val="20"/>
              </w:rPr>
              <w:t xml:space="preserve"> the blood.</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Genetic disorders can be “caught” from other people.</w:t>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Math:</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color w:val="CC0000"/>
                <w:sz w:val="20"/>
                <w:szCs w:val="20"/>
              </w:rPr>
            </w:pPr>
            <w:r>
              <w:rPr>
                <w:rFonts w:ascii="Arial" w:hAnsi="Arial" w:cs="Arial"/>
                <w:b/>
                <w:bCs/>
                <w:color w:val="CC0000"/>
                <w:sz w:val="20"/>
                <w:szCs w:val="20"/>
              </w:rPr>
              <w:t>Students may assume that they are making predictions when they are actually guessing.</w:t>
            </w:r>
          </w:p>
          <w:p w:rsidR="00A77B3E" w:rsidRDefault="00A77B3E">
            <w:pPr>
              <w:spacing w:after="0" w:line="240" w:lineRule="auto"/>
              <w:rPr>
                <w:rFonts w:ascii="Arial" w:hAnsi="Arial" w:cs="Arial"/>
                <w:b/>
                <w:bCs/>
                <w:color w:val="CC0000"/>
                <w:sz w:val="20"/>
                <w:szCs w:val="20"/>
              </w:rPr>
            </w:pPr>
          </w:p>
          <w:p w:rsidR="00A77B3E" w:rsidRDefault="007A7A38">
            <w:pPr>
              <w:spacing w:after="0" w:line="240" w:lineRule="auto"/>
              <w:rPr>
                <w:rFonts w:ascii="Arial" w:hAnsi="Arial" w:cs="Arial"/>
                <w:b/>
                <w:bCs/>
                <w:color w:val="CC0000"/>
                <w:sz w:val="20"/>
                <w:szCs w:val="20"/>
              </w:rPr>
            </w:pPr>
            <w:r>
              <w:rPr>
                <w:rFonts w:ascii="Arial" w:hAnsi="Arial" w:cs="Arial"/>
                <w:b/>
                <w:bCs/>
                <w:color w:val="CC0000"/>
                <w:sz w:val="20"/>
                <w:szCs w:val="20"/>
              </w:rPr>
              <w:t>Students do not make their predictions based on mathematical reasoning.</w:t>
            </w:r>
          </w:p>
          <w:p w:rsidR="00A77B3E" w:rsidRDefault="00A77B3E">
            <w:pPr>
              <w:spacing w:after="0" w:line="240" w:lineRule="auto"/>
              <w:rPr>
                <w:rFonts w:ascii="Arial" w:hAnsi="Arial" w:cs="Arial"/>
                <w:b/>
                <w:bCs/>
                <w:color w:val="CC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lastRenderedPageBreak/>
              <w:t>Healthcare</w:t>
            </w:r>
            <w:proofErr w:type="gramStart"/>
            <w:r>
              <w:rPr>
                <w:rFonts w:ascii="Arial" w:hAnsi="Arial" w:cs="Arial"/>
                <w:b/>
                <w:bCs/>
                <w:sz w:val="20"/>
                <w:szCs w:val="20"/>
              </w:rPr>
              <w:t>:</w:t>
            </w:r>
            <w:proofErr w:type="gramEnd"/>
            <w:r>
              <w:rPr>
                <w:rFonts w:ascii="Arial" w:hAnsi="Arial" w:cs="Arial"/>
                <w:b/>
                <w:bCs/>
                <w:sz w:val="20"/>
                <w:szCs w:val="20"/>
              </w:rPr>
              <w:br/>
            </w:r>
            <w:r>
              <w:rPr>
                <w:rFonts w:ascii="Arial" w:hAnsi="Arial" w:cs="Arial"/>
                <w:b/>
                <w:bCs/>
                <w:color w:val="0070C0"/>
                <w:sz w:val="20"/>
                <w:szCs w:val="20"/>
              </w:rPr>
              <w:t>DMD is a genetic disorder inherited from a person’s parents.</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Science</w:t>
            </w:r>
            <w:proofErr w:type="gramStart"/>
            <w:r>
              <w:rPr>
                <w:rFonts w:ascii="Arial" w:hAnsi="Arial" w:cs="Arial"/>
                <w:b/>
                <w:bCs/>
                <w:sz w:val="20"/>
                <w:szCs w:val="20"/>
              </w:rPr>
              <w:t>:</w:t>
            </w:r>
            <w:proofErr w:type="gramEnd"/>
            <w:r>
              <w:rPr>
                <w:rFonts w:ascii="Arial" w:hAnsi="Arial" w:cs="Arial"/>
                <w:b/>
                <w:bCs/>
                <w:sz w:val="20"/>
                <w:szCs w:val="20"/>
              </w:rPr>
              <w:br/>
            </w:r>
            <w:r>
              <w:rPr>
                <w:rFonts w:ascii="Arial" w:hAnsi="Arial" w:cs="Arial"/>
                <w:color w:val="38761D"/>
                <w:sz w:val="20"/>
                <w:szCs w:val="20"/>
              </w:rPr>
              <w:t>Genes are sections of DNA found within the chromosomes.</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Hereditary traits are passed when 1 set of chromosomes from each parent’s sex cell combine.</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Genetic disorders are </w:t>
            </w:r>
            <w:proofErr w:type="gramStart"/>
            <w:r>
              <w:rPr>
                <w:rFonts w:ascii="Arial" w:hAnsi="Arial" w:cs="Arial"/>
                <w:color w:val="38761D"/>
                <w:sz w:val="20"/>
                <w:szCs w:val="20"/>
              </w:rPr>
              <w:t>acquire</w:t>
            </w:r>
            <w:proofErr w:type="gramEnd"/>
            <w:r>
              <w:rPr>
                <w:rFonts w:ascii="Arial" w:hAnsi="Arial" w:cs="Arial"/>
                <w:color w:val="38761D"/>
                <w:sz w:val="20"/>
                <w:szCs w:val="20"/>
              </w:rPr>
              <w:t xml:space="preserve"> through traits passed from parents to offspring through DNA mutations or chromosomal abnormalities.</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Math:</w:t>
            </w:r>
            <w:r>
              <w:rPr>
                <w:rFonts w:ascii="Arial" w:hAnsi="Arial" w:cs="Arial"/>
                <w:b/>
                <w:bCs/>
                <w:sz w:val="20"/>
                <w:szCs w:val="20"/>
              </w:rPr>
              <w:br/>
            </w:r>
          </w:p>
          <w:p w:rsidR="00A77B3E" w:rsidRDefault="007A7A38">
            <w:pPr>
              <w:spacing w:after="0" w:line="240" w:lineRule="auto"/>
              <w:rPr>
                <w:rFonts w:ascii="Arial" w:hAnsi="Arial" w:cs="Arial"/>
                <w:b/>
                <w:bCs/>
                <w:color w:val="CC0000"/>
                <w:sz w:val="20"/>
                <w:szCs w:val="20"/>
              </w:rPr>
            </w:pPr>
            <w:r>
              <w:rPr>
                <w:rFonts w:ascii="Arial" w:hAnsi="Arial" w:cs="Arial"/>
                <w:b/>
                <w:bCs/>
                <w:color w:val="CC0000"/>
                <w:sz w:val="20"/>
                <w:szCs w:val="20"/>
              </w:rPr>
              <w:t>To predict means to draw logical conclusions from presented information.</w:t>
            </w:r>
          </w:p>
          <w:p w:rsidR="00A77B3E" w:rsidRDefault="00A77B3E">
            <w:pPr>
              <w:spacing w:after="0" w:line="240" w:lineRule="auto"/>
              <w:rPr>
                <w:rFonts w:ascii="Arial" w:hAnsi="Arial" w:cs="Arial"/>
                <w:b/>
                <w:bCs/>
                <w:color w:val="CC0000"/>
                <w:sz w:val="20"/>
                <w:szCs w:val="20"/>
              </w:rPr>
            </w:pPr>
          </w:p>
          <w:p w:rsidR="00A77B3E" w:rsidRDefault="007A7A38">
            <w:pPr>
              <w:spacing w:after="0" w:line="240" w:lineRule="auto"/>
              <w:rPr>
                <w:rFonts w:ascii="Arial" w:hAnsi="Arial" w:cs="Arial"/>
                <w:b/>
                <w:bCs/>
                <w:color w:val="CC0000"/>
                <w:sz w:val="20"/>
                <w:szCs w:val="20"/>
              </w:rPr>
            </w:pPr>
            <w:r>
              <w:rPr>
                <w:rFonts w:ascii="Arial" w:hAnsi="Arial" w:cs="Arial"/>
                <w:b/>
                <w:bCs/>
                <w:color w:val="CC0000"/>
                <w:sz w:val="20"/>
                <w:szCs w:val="20"/>
              </w:rPr>
              <w:t>Probability is exploring a variety of real life situation and summarize their predictions</w:t>
            </w:r>
          </w:p>
          <w:p w:rsidR="00A77B3E" w:rsidRDefault="00A77B3E">
            <w:pPr>
              <w:spacing w:after="0" w:line="240" w:lineRule="auto"/>
              <w:jc w:val="center"/>
              <w:rPr>
                <w:rFonts w:ascii="Arial" w:hAnsi="Arial" w:cs="Arial"/>
                <w:b/>
                <w:bCs/>
                <w:color w:val="CC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lastRenderedPageBreak/>
              <w:t>LANGUAGE: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 xml:space="preserve">Healthcare: </w:t>
            </w:r>
            <w:r>
              <w:rPr>
                <w:rFonts w:ascii="Arial" w:hAnsi="Arial" w:cs="Arial"/>
                <w:b/>
                <w:bCs/>
                <w:sz w:val="20"/>
                <w:szCs w:val="20"/>
              </w:rPr>
              <w:br/>
            </w:r>
            <w:r>
              <w:rPr>
                <w:rFonts w:ascii="Arial" w:hAnsi="Arial" w:cs="Arial"/>
                <w:b/>
                <w:bCs/>
                <w:color w:val="0070C0"/>
                <w:sz w:val="20"/>
                <w:szCs w:val="20"/>
              </w:rPr>
              <w:t xml:space="preserve">DNA, chromosome, gene, amino acid, protein, mutation, </w:t>
            </w:r>
            <w:proofErr w:type="spellStart"/>
            <w:r>
              <w:rPr>
                <w:rFonts w:ascii="Arial" w:hAnsi="Arial" w:cs="Arial"/>
                <w:b/>
                <w:bCs/>
                <w:color w:val="0070C0"/>
                <w:sz w:val="20"/>
                <w:szCs w:val="20"/>
              </w:rPr>
              <w:t>dystrophin</w:t>
            </w:r>
            <w:proofErr w:type="spellEnd"/>
            <w:r>
              <w:rPr>
                <w:rFonts w:ascii="Arial" w:hAnsi="Arial" w:cs="Arial"/>
                <w:b/>
                <w:bCs/>
                <w:color w:val="0070C0"/>
                <w:sz w:val="20"/>
                <w:szCs w:val="20"/>
              </w:rPr>
              <w:t>, gene therapy, biotechnology, genetic engineering</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br/>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rPr>
                <w:rFonts w:ascii="Arial" w:hAnsi="Arial" w:cs="Arial"/>
                <w:b/>
                <w:bCs/>
                <w:sz w:val="20"/>
                <w:szCs w:val="20"/>
              </w:rPr>
            </w:pPr>
            <w:r>
              <w:rPr>
                <w:rFonts w:ascii="Arial" w:hAnsi="Arial" w:cs="Arial"/>
                <w:b/>
                <w:bCs/>
                <w:sz w:val="20"/>
                <w:szCs w:val="20"/>
              </w:rPr>
              <w:br/>
            </w:r>
          </w:p>
          <w:p w:rsidR="00A77B3E" w:rsidRDefault="00A77B3E">
            <w:pPr>
              <w:spacing w:after="0"/>
              <w:rPr>
                <w:rFonts w:ascii="Arial"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Science:</w:t>
            </w:r>
            <w:r>
              <w:rPr>
                <w:rFonts w:ascii="Arial" w:hAnsi="Arial" w:cs="Arial"/>
                <w:b/>
                <w:bCs/>
                <w:sz w:val="20"/>
                <w:szCs w:val="20"/>
              </w:rPr>
              <w:br/>
            </w:r>
            <w:r>
              <w:rPr>
                <w:rFonts w:ascii="Arial" w:hAnsi="Arial" w:cs="Arial"/>
                <w:color w:val="38761D"/>
                <w:sz w:val="20"/>
                <w:szCs w:val="20"/>
              </w:rPr>
              <w:t>Genetics, heredity, traits, chromosome, DNA, gene, allele, dominant trait, recessive trait, Punnett square, mutation, genetic disorder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Math:</w:t>
            </w:r>
          </w:p>
          <w:p w:rsidR="00A77B3E" w:rsidRDefault="00A77B3E">
            <w:pPr>
              <w:spacing w:after="0"/>
              <w:rPr>
                <w:rFonts w:ascii="Arial" w:hAnsi="Arial" w:cs="Arial"/>
                <w:b/>
                <w:bCs/>
                <w:sz w:val="20"/>
                <w:szCs w:val="20"/>
              </w:rPr>
            </w:pPr>
          </w:p>
          <w:p w:rsidR="00A77B3E" w:rsidRDefault="007A7A38">
            <w:pPr>
              <w:spacing w:after="0"/>
              <w:rPr>
                <w:rFonts w:ascii="Arial" w:hAnsi="Arial" w:cs="Arial"/>
                <w:b/>
                <w:bCs/>
                <w:color w:val="CC0000"/>
                <w:sz w:val="20"/>
                <w:szCs w:val="20"/>
              </w:rPr>
            </w:pPr>
            <w:r>
              <w:rPr>
                <w:rFonts w:ascii="Arial" w:hAnsi="Arial" w:cs="Arial"/>
                <w:b/>
                <w:bCs/>
                <w:color w:val="CC0000"/>
                <w:sz w:val="20"/>
                <w:szCs w:val="20"/>
              </w:rPr>
              <w:t>Probability, Ratios, Percentage, Predictions, Odds for Probability, Odds against Probability, Data, relative frequency, Approximate, bar charts,  and pie charts</w:t>
            </w: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 xml:space="preserve">EVIDENCE OF LEARNING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 xml:space="preserve">Assessments:  </w:t>
            </w:r>
            <w:r>
              <w:rPr>
                <w:rFonts w:ascii="Arial" w:hAnsi="Arial" w:cs="Arial"/>
                <w:b/>
                <w:bCs/>
                <w:color w:val="FF0000"/>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Healthcare:</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 xml:space="preserve">Completion and presentation of treatment </w:t>
            </w:r>
            <w:r>
              <w:rPr>
                <w:rFonts w:ascii="Arial" w:hAnsi="Arial" w:cs="Arial"/>
                <w:color w:val="0070C0"/>
                <w:sz w:val="20"/>
                <w:szCs w:val="20"/>
              </w:rPr>
              <w:lastRenderedPageBreak/>
              <w:t xml:space="preserve">therapies for DMD. </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Completion and presentation of public service announcement, letter, or book.</w:t>
            </w: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Culminating Activity:</w:t>
            </w:r>
            <w:r>
              <w:rPr>
                <w:rFonts w:ascii="Arial" w:hAnsi="Arial" w:cs="Arial"/>
                <w:sz w:val="20"/>
                <w:szCs w:val="20"/>
              </w:rPr>
              <w:br/>
            </w:r>
            <w:r>
              <w:rPr>
                <w:rFonts w:ascii="Arial" w:hAnsi="Arial" w:cs="Arial"/>
                <w:b/>
                <w:bCs/>
                <w:color w:val="0070C0"/>
                <w:sz w:val="20"/>
                <w:szCs w:val="20"/>
              </w:rPr>
              <w:t>Public service announcement</w:t>
            </w:r>
          </w:p>
          <w:p w:rsidR="00A77B3E" w:rsidRDefault="00A77B3E">
            <w:pPr>
              <w:spacing w:after="0" w:line="240" w:lineRule="auto"/>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p w:rsidR="00A77B3E" w:rsidRDefault="00A77B3E">
            <w:pPr>
              <w:spacing w:after="0"/>
              <w:rPr>
                <w:rFonts w:ascii="Arial" w:hAnsi="Arial" w:cs="Arial"/>
                <w:sz w:val="20"/>
                <w:szCs w:val="20"/>
              </w:rPr>
            </w:pPr>
          </w:p>
          <w:p w:rsidR="00A77B3E" w:rsidRDefault="007A7A38">
            <w:pPr>
              <w:spacing w:after="0"/>
              <w:rPr>
                <w:rFonts w:ascii="Arial" w:hAnsi="Arial" w:cs="Arial"/>
                <w:b/>
                <w:bCs/>
                <w:sz w:val="20"/>
                <w:szCs w:val="20"/>
              </w:rPr>
            </w:pPr>
            <w:r>
              <w:rPr>
                <w:rFonts w:ascii="Arial" w:hAnsi="Arial" w:cs="Arial"/>
                <w:b/>
                <w:bCs/>
                <w:sz w:val="20"/>
                <w:szCs w:val="20"/>
              </w:rPr>
              <w:t>Science:</w:t>
            </w:r>
          </w:p>
          <w:p w:rsidR="00A77B3E" w:rsidRDefault="00A77B3E">
            <w:pPr>
              <w:spacing w:after="0"/>
              <w:rPr>
                <w:rFonts w:ascii="Arial" w:hAnsi="Arial" w:cs="Arial"/>
                <w:b/>
                <w:bCs/>
                <w:sz w:val="20"/>
                <w:szCs w:val="20"/>
              </w:rPr>
            </w:pPr>
          </w:p>
          <w:p w:rsidR="00A77B3E" w:rsidRDefault="007A7A38">
            <w:pPr>
              <w:spacing w:after="0"/>
              <w:rPr>
                <w:rFonts w:ascii="Arial" w:hAnsi="Arial" w:cs="Arial"/>
                <w:color w:val="6AA84F"/>
                <w:sz w:val="20"/>
                <w:szCs w:val="20"/>
              </w:rPr>
            </w:pPr>
            <w:r>
              <w:rPr>
                <w:rFonts w:ascii="Arial" w:hAnsi="Arial" w:cs="Arial"/>
                <w:color w:val="6AA84F"/>
                <w:sz w:val="20"/>
                <w:szCs w:val="20"/>
              </w:rPr>
              <w:lastRenderedPageBreak/>
              <w:t xml:space="preserve">Completion of class assignments (traits inventory, </w:t>
            </w:r>
            <w:proofErr w:type="spellStart"/>
            <w:r>
              <w:rPr>
                <w:rFonts w:ascii="Arial" w:hAnsi="Arial" w:cs="Arial"/>
                <w:color w:val="6AA84F"/>
                <w:sz w:val="20"/>
                <w:szCs w:val="20"/>
              </w:rPr>
              <w:t>spongebob</w:t>
            </w:r>
            <w:proofErr w:type="spellEnd"/>
            <w:r>
              <w:rPr>
                <w:rFonts w:ascii="Arial" w:hAnsi="Arial" w:cs="Arial"/>
                <w:color w:val="6AA84F"/>
                <w:sz w:val="20"/>
                <w:szCs w:val="20"/>
              </w:rPr>
              <w:t xml:space="preserve"> genetics/genetics with a smile, DNA computer animation interactive)</w:t>
            </w:r>
          </w:p>
          <w:p w:rsidR="00A77B3E" w:rsidRDefault="007A7A38">
            <w:pPr>
              <w:spacing w:after="0"/>
              <w:rPr>
                <w:rFonts w:ascii="Arial" w:hAnsi="Arial" w:cs="Arial"/>
                <w:color w:val="6AA84F"/>
                <w:sz w:val="20"/>
                <w:szCs w:val="20"/>
              </w:rPr>
            </w:pPr>
            <w:r>
              <w:rPr>
                <w:rFonts w:ascii="Arial" w:hAnsi="Arial" w:cs="Arial"/>
                <w:color w:val="6AA84F"/>
                <w:sz w:val="20"/>
                <w:szCs w:val="20"/>
              </w:rPr>
              <w:t>Projects:  DNA model,</w:t>
            </w:r>
            <w:r w:rsidR="00671225">
              <w:rPr>
                <w:rFonts w:ascii="Arial" w:hAnsi="Arial" w:cs="Arial"/>
                <w:color w:val="6AA84F"/>
                <w:sz w:val="20"/>
                <w:szCs w:val="20"/>
              </w:rPr>
              <w:t xml:space="preserve"> </w:t>
            </w:r>
            <w:r>
              <w:rPr>
                <w:rFonts w:ascii="Arial" w:hAnsi="Arial" w:cs="Arial"/>
                <w:color w:val="6AA84F"/>
                <w:sz w:val="20"/>
                <w:szCs w:val="20"/>
              </w:rPr>
              <w:t>Genetic Disorder brochure)</w:t>
            </w:r>
          </w:p>
          <w:p w:rsidR="00A77B3E" w:rsidRDefault="007A7A38">
            <w:pPr>
              <w:spacing w:after="0"/>
              <w:rPr>
                <w:rFonts w:ascii="Arial" w:hAnsi="Arial" w:cs="Arial"/>
                <w:color w:val="6AA84F"/>
                <w:sz w:val="20"/>
                <w:szCs w:val="20"/>
              </w:rPr>
            </w:pPr>
            <w:r>
              <w:rPr>
                <w:rFonts w:ascii="Arial" w:hAnsi="Arial" w:cs="Arial"/>
                <w:color w:val="6AA84F"/>
                <w:sz w:val="20"/>
                <w:szCs w:val="20"/>
              </w:rPr>
              <w:t xml:space="preserve">Acrostic Writing </w:t>
            </w:r>
          </w:p>
          <w:p w:rsidR="00A77B3E" w:rsidRDefault="00A77B3E">
            <w:pPr>
              <w:spacing w:after="0"/>
              <w:rPr>
                <w:rFonts w:ascii="Arial"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p w:rsidR="00A77B3E" w:rsidRDefault="00A77B3E">
            <w:pPr>
              <w:spacing w:after="0"/>
              <w:rPr>
                <w:rFonts w:ascii="Arial" w:hAnsi="Arial" w:cs="Arial"/>
                <w:sz w:val="20"/>
                <w:szCs w:val="20"/>
              </w:rPr>
            </w:pPr>
          </w:p>
          <w:p w:rsidR="00A77B3E" w:rsidRDefault="007A7A38">
            <w:pPr>
              <w:spacing w:after="0"/>
              <w:rPr>
                <w:rFonts w:ascii="Arial" w:hAnsi="Arial" w:cs="Arial"/>
                <w:b/>
                <w:bCs/>
                <w:sz w:val="20"/>
                <w:szCs w:val="20"/>
              </w:rPr>
            </w:pPr>
            <w:r>
              <w:rPr>
                <w:rFonts w:ascii="Arial" w:hAnsi="Arial" w:cs="Arial"/>
                <w:b/>
                <w:bCs/>
                <w:sz w:val="20"/>
                <w:szCs w:val="20"/>
              </w:rPr>
              <w:t>Math:</w:t>
            </w:r>
            <w:r>
              <w:rPr>
                <w:rFonts w:ascii="Arial" w:hAnsi="Arial" w:cs="Arial"/>
                <w:color w:val="FF0000"/>
                <w:sz w:val="20"/>
                <w:szCs w:val="20"/>
              </w:rPr>
              <w:br/>
            </w:r>
          </w:p>
          <w:p w:rsidR="00A77B3E" w:rsidRDefault="007A7A38">
            <w:pPr>
              <w:spacing w:after="0"/>
              <w:rPr>
                <w:rFonts w:ascii="Arial" w:hAnsi="Arial" w:cs="Arial"/>
                <w:b/>
                <w:bCs/>
                <w:color w:val="CC0000"/>
                <w:sz w:val="20"/>
                <w:szCs w:val="20"/>
              </w:rPr>
            </w:pPr>
            <w:r>
              <w:rPr>
                <w:rFonts w:ascii="Arial" w:hAnsi="Arial" w:cs="Arial"/>
                <w:b/>
                <w:bCs/>
                <w:color w:val="CC0000"/>
                <w:sz w:val="20"/>
                <w:szCs w:val="20"/>
              </w:rPr>
              <w:lastRenderedPageBreak/>
              <w:t>Class assignments, worksheets, group activities, group probability game project.</w:t>
            </w: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lastRenderedPageBreak/>
              <w:t>TASKS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The collection of the following tasks represents the level of depth, rigor, and complexity expected of all students to demonstrate evidence of learning.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t>Task(s):</w:t>
            </w:r>
            <w:r>
              <w:rPr>
                <w:rFonts w:ascii="Arial" w:hAnsi="Arial" w:cs="Arial"/>
                <w:b/>
                <w:bCs/>
                <w:sz w:val="20"/>
                <w:szCs w:val="20"/>
              </w:rPr>
              <w:br/>
              <w:t>Healthcare:</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Complete a viewer’s guide, create a virtual DNA model, develop a presentation of a current biotechnology therapy,</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STEM Activity</w:t>
            </w:r>
            <w:r>
              <w:rPr>
                <w:rFonts w:ascii="Arial" w:hAnsi="Arial" w:cs="Arial"/>
                <w:b/>
                <w:bCs/>
                <w:sz w:val="20"/>
                <w:szCs w:val="20"/>
              </w:rPr>
              <w:br/>
            </w:r>
          </w:p>
          <w:p w:rsidR="00A77B3E" w:rsidRDefault="00A77B3E">
            <w:pPr>
              <w:spacing w:after="0" w:line="240" w:lineRule="auto"/>
              <w:rPr>
                <w:rFonts w:ascii="Arial" w:hAnsi="Arial" w:cs="Arial"/>
                <w:b/>
                <w:bCs/>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Task(s):</w:t>
            </w:r>
            <w:r>
              <w:rPr>
                <w:rFonts w:ascii="Arial" w:hAnsi="Arial" w:cs="Arial"/>
                <w:b/>
                <w:bCs/>
                <w:sz w:val="20"/>
                <w:szCs w:val="20"/>
              </w:rPr>
              <w:br/>
            </w:r>
          </w:p>
          <w:p w:rsidR="00A77B3E" w:rsidRDefault="007A7A38">
            <w:pPr>
              <w:spacing w:after="0"/>
              <w:rPr>
                <w:rFonts w:ascii="Arial" w:hAnsi="Arial" w:cs="Arial"/>
                <w:b/>
                <w:bCs/>
                <w:sz w:val="20"/>
                <w:szCs w:val="20"/>
              </w:rPr>
            </w:pPr>
            <w:r>
              <w:rPr>
                <w:rFonts w:ascii="Arial" w:hAnsi="Arial" w:cs="Arial"/>
                <w:b/>
                <w:bCs/>
                <w:sz w:val="20"/>
                <w:szCs w:val="20"/>
              </w:rPr>
              <w:t xml:space="preserve">Science: </w:t>
            </w:r>
            <w:r>
              <w:rPr>
                <w:rFonts w:ascii="Arial" w:hAnsi="Arial" w:cs="Arial"/>
                <w:b/>
                <w:bCs/>
                <w:color w:val="38761D"/>
                <w:sz w:val="20"/>
                <w:szCs w:val="20"/>
              </w:rPr>
              <w:t xml:space="preserve"> T</w:t>
            </w:r>
            <w:r>
              <w:rPr>
                <w:rFonts w:ascii="Arial" w:hAnsi="Arial" w:cs="Arial"/>
                <w:color w:val="38761D"/>
                <w:sz w:val="20"/>
                <w:szCs w:val="20"/>
              </w:rPr>
              <w:t>raits inventory, Sponge bob Genetics/Genetics with a smile, DNA model creation, Genetic disorder brochure creation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pPr>
            <w:r>
              <w:rPr>
                <w:rFonts w:ascii="Arial" w:hAnsi="Arial" w:cs="Arial"/>
                <w:b/>
                <w:bCs/>
                <w:sz w:val="20"/>
                <w:szCs w:val="20"/>
              </w:rPr>
              <w:t>Task(s):</w:t>
            </w:r>
            <w:r>
              <w:rPr>
                <w:rFonts w:ascii="Arial" w:hAnsi="Arial" w:cs="Arial"/>
                <w:b/>
                <w:bCs/>
                <w:sz w:val="20"/>
                <w:szCs w:val="20"/>
              </w:rPr>
              <w:br/>
            </w:r>
          </w:p>
          <w:p w:rsidR="00A77B3E" w:rsidRDefault="007A7A38">
            <w:pPr>
              <w:spacing w:after="0"/>
              <w:rPr>
                <w:rFonts w:ascii="Arial" w:hAnsi="Arial" w:cs="Arial"/>
                <w:b/>
                <w:bCs/>
                <w:sz w:val="20"/>
                <w:szCs w:val="20"/>
              </w:rPr>
            </w:pPr>
            <w:r>
              <w:rPr>
                <w:rFonts w:ascii="Arial" w:hAnsi="Arial" w:cs="Arial"/>
                <w:b/>
                <w:bCs/>
                <w:sz w:val="20"/>
                <w:szCs w:val="20"/>
              </w:rPr>
              <w:t xml:space="preserve">Math: </w:t>
            </w:r>
          </w:p>
          <w:p w:rsidR="00A77B3E" w:rsidRDefault="007A7A38">
            <w:pPr>
              <w:spacing w:after="0"/>
              <w:rPr>
                <w:rFonts w:ascii="Arial" w:hAnsi="Arial" w:cs="Arial"/>
                <w:b/>
                <w:bCs/>
                <w:color w:val="FF0000"/>
                <w:sz w:val="20"/>
                <w:szCs w:val="20"/>
              </w:rPr>
            </w:pPr>
            <w:r>
              <w:rPr>
                <w:rFonts w:ascii="Arial" w:hAnsi="Arial" w:cs="Arial"/>
                <w:b/>
                <w:bCs/>
                <w:color w:val="FF0000"/>
                <w:sz w:val="20"/>
                <w:szCs w:val="20"/>
              </w:rPr>
              <w:t>Research information about DMD in comparison to other diseases that are affecting 10-12 year old children.</w:t>
            </w:r>
          </w:p>
          <w:p w:rsidR="00A77B3E" w:rsidRDefault="00A77B3E">
            <w:pPr>
              <w:spacing w:after="0"/>
              <w:rPr>
                <w:rFonts w:ascii="Arial" w:hAnsi="Arial" w:cs="Arial"/>
                <w:b/>
                <w:bCs/>
                <w:sz w:val="20"/>
                <w:szCs w:val="20"/>
              </w:rPr>
            </w:pPr>
          </w:p>
          <w:p w:rsidR="00A77B3E" w:rsidRDefault="00A77B3E">
            <w:pPr>
              <w:spacing w:after="0"/>
              <w:rPr>
                <w:rFonts w:ascii="Arial" w:hAnsi="Arial" w:cs="Arial"/>
                <w:b/>
                <w:bCs/>
                <w:sz w:val="20"/>
                <w:szCs w:val="20"/>
              </w:rPr>
            </w:pPr>
          </w:p>
          <w:p w:rsidR="00A77B3E" w:rsidRDefault="00A77B3E">
            <w:pPr>
              <w:spacing w:after="0"/>
              <w:rPr>
                <w:rFonts w:ascii="Arial" w:hAnsi="Arial" w:cs="Arial"/>
                <w:b/>
                <w:bCs/>
                <w:sz w:val="20"/>
                <w:szCs w:val="20"/>
              </w:rPr>
            </w:pPr>
          </w:p>
        </w:tc>
      </w:tr>
    </w:tbl>
    <w:p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6"/>
      </w:tblGrid>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UNIT RESOURCES</w:t>
            </w:r>
          </w:p>
        </w:tc>
      </w:tr>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br/>
            </w:r>
          </w:p>
          <w:p w:rsidR="00A77B3E" w:rsidRDefault="007A7A38">
            <w:pPr>
              <w:spacing w:line="360" w:lineRule="auto"/>
              <w:jc w:val="center"/>
              <w:rPr>
                <w:rFonts w:ascii="Arial" w:hAnsi="Arial" w:cs="Arial"/>
                <w:b/>
                <w:bCs/>
                <w:sz w:val="20"/>
                <w:szCs w:val="20"/>
              </w:rPr>
            </w:pPr>
            <w:r>
              <w:rPr>
                <w:rFonts w:ascii="Arial" w:hAnsi="Arial" w:cs="Arial"/>
                <w:b/>
                <w:bCs/>
                <w:sz w:val="20"/>
                <w:szCs w:val="20"/>
              </w:rPr>
              <w:t>What 21st Century Technology was used in this unit?</w:t>
            </w:r>
            <w:r>
              <w:rPr>
                <w:rFonts w:ascii="Arial" w:hAnsi="Arial" w:cs="Arial"/>
                <w:sz w:val="20"/>
                <w:szCs w:val="20"/>
              </w:rPr>
              <w:br/>
            </w:r>
          </w:p>
          <w:p w:rsidR="00A77B3E" w:rsidRDefault="00A77B3E">
            <w:pPr>
              <w:pBdr>
                <w:bottom w:val="single" w:sz="12" w:space="0" w:color="808080"/>
              </w:pBd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Healthcare:</w:t>
            </w:r>
            <w:r>
              <w:rPr>
                <w:rFonts w:ascii="Arial" w:hAnsi="Arial" w:cs="Arial"/>
                <w:b/>
                <w:bCs/>
                <w:sz w:val="20"/>
                <w:szCs w:val="20"/>
              </w:rPr>
              <w:br/>
            </w:r>
            <w:r>
              <w:rPr>
                <w:rFonts w:ascii="Arial" w:hAnsi="Arial" w:cs="Arial"/>
                <w:b/>
                <w:bCs/>
                <w:color w:val="0070C0"/>
                <w:sz w:val="20"/>
                <w:szCs w:val="20"/>
              </w:rPr>
              <w:t>Touchscreen monitor for delivery of introduction and conclusion activities, laptops for Internet research and web 2.0 tools</w:t>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Math: </w:t>
            </w:r>
            <w:proofErr w:type="spellStart"/>
            <w:r>
              <w:rPr>
                <w:rFonts w:ascii="Arial" w:hAnsi="Arial" w:cs="Arial"/>
                <w:b/>
                <w:bCs/>
                <w:color w:val="FF0000"/>
                <w:sz w:val="20"/>
                <w:szCs w:val="20"/>
              </w:rPr>
              <w:t>Smartboard</w:t>
            </w:r>
            <w:proofErr w:type="spellEnd"/>
            <w:r>
              <w:rPr>
                <w:rFonts w:ascii="Arial" w:hAnsi="Arial" w:cs="Arial"/>
                <w:b/>
                <w:bCs/>
                <w:color w:val="FF0000"/>
                <w:sz w:val="20"/>
                <w:szCs w:val="20"/>
              </w:rPr>
              <w:t>, video clips, and the interactive marble mania, computers with Internet access.</w:t>
            </w:r>
            <w:r>
              <w:rPr>
                <w:rFonts w:ascii="Arial" w:hAnsi="Arial" w:cs="Arial"/>
                <w:b/>
                <w:bCs/>
                <w:color w:val="FF0000"/>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Science: </w:t>
            </w:r>
            <w:r>
              <w:rPr>
                <w:rFonts w:ascii="Arial" w:hAnsi="Arial" w:cs="Arial"/>
                <w:b/>
                <w:bCs/>
                <w:color w:val="38761D"/>
                <w:sz w:val="20"/>
                <w:szCs w:val="20"/>
              </w:rPr>
              <w:t>Smart board used for d</w:t>
            </w:r>
            <w:r w:rsidR="00F73ED4">
              <w:rPr>
                <w:rFonts w:ascii="Arial" w:hAnsi="Arial" w:cs="Arial"/>
                <w:b/>
                <w:bCs/>
                <w:color w:val="38761D"/>
                <w:sz w:val="20"/>
                <w:szCs w:val="20"/>
              </w:rPr>
              <w:t xml:space="preserve">elivery of notes, video clips, </w:t>
            </w:r>
            <w:r>
              <w:rPr>
                <w:rFonts w:ascii="Arial" w:hAnsi="Arial" w:cs="Arial"/>
                <w:b/>
                <w:bCs/>
                <w:color w:val="38761D"/>
                <w:sz w:val="20"/>
                <w:szCs w:val="20"/>
              </w:rPr>
              <w:t>and diagram completion (if done as a class).  Smart board or computers for interactive “build a DNA model”, computers for research for genetic disorder brochure.</w:t>
            </w:r>
            <w:r>
              <w:rPr>
                <w:rFonts w:ascii="Arial" w:hAnsi="Arial" w:cs="Arial"/>
                <w:b/>
                <w:bCs/>
                <w:color w:val="38761D"/>
                <w:sz w:val="20"/>
                <w:szCs w:val="20"/>
              </w:rPr>
              <w:br/>
            </w:r>
          </w:p>
          <w:p w:rsidR="00A77B3E" w:rsidRDefault="007A7A38">
            <w:pPr>
              <w:pBdr>
                <w:bottom w:val="single" w:sz="12" w:space="0" w:color="808080"/>
              </w:pBdr>
              <w:spacing w:after="0" w:line="240" w:lineRule="auto"/>
              <w:rPr>
                <w:rFonts w:ascii="Arial" w:hAnsi="Arial" w:cs="Arial"/>
                <w:b/>
                <w:bCs/>
                <w:sz w:val="20"/>
                <w:szCs w:val="20"/>
              </w:rPr>
            </w:pPr>
            <w:r>
              <w:rPr>
                <w:rFonts w:ascii="Arial" w:hAnsi="Arial" w:cs="Arial"/>
                <w:b/>
                <w:bCs/>
                <w:sz w:val="20"/>
                <w:szCs w:val="20"/>
              </w:rPr>
              <w:br/>
            </w:r>
          </w:p>
          <w:p w:rsidR="00A77B3E" w:rsidRDefault="00A77B3E">
            <w:pPr>
              <w:spacing w:after="0" w:line="240" w:lineRule="auto"/>
              <w:rPr>
                <w:rFonts w:ascii="Arial" w:hAnsi="Arial" w:cs="Arial"/>
                <w:b/>
                <w:bCs/>
                <w:sz w:val="20"/>
                <w:szCs w:val="20"/>
              </w:rPr>
            </w:pPr>
          </w:p>
          <w:p w:rsidR="00A77B3E" w:rsidRDefault="00A77B3E">
            <w:pPr>
              <w:spacing w:after="0" w:line="240" w:lineRule="auto"/>
              <w:rPr>
                <w:rFonts w:ascii="Arial" w:hAnsi="Arial" w:cs="Arial"/>
                <w:b/>
                <w:bCs/>
                <w:sz w:val="20"/>
                <w:szCs w:val="20"/>
              </w:rPr>
            </w:pPr>
          </w:p>
        </w:tc>
      </w:tr>
    </w:tbl>
    <w:p w:rsidR="00A77B3E" w:rsidRDefault="00A77B3E"/>
    <w:p w:rsidR="00A77B3E" w:rsidRDefault="007A7A38">
      <w:pPr>
        <w:jc w:val="center"/>
        <w:rPr>
          <w:rFonts w:ascii="Arial" w:hAnsi="Arial" w:cs="Arial"/>
          <w:sz w:val="20"/>
          <w:szCs w:val="20"/>
        </w:rPr>
      </w:pPr>
      <w:r>
        <w:rPr>
          <w:rFonts w:ascii="Arial" w:hAnsi="Arial" w:cs="Arial"/>
          <w:sz w:val="20"/>
          <w:szCs w:val="20"/>
        </w:rPr>
        <w:t>`</w:t>
      </w:r>
    </w:p>
    <w:p w:rsidR="00A77B3E" w:rsidRDefault="00A77B3E">
      <w:pPr>
        <w:pageBreakBefore/>
        <w:spacing w:after="0" w:line="240" w:lineRule="auto"/>
      </w:pPr>
    </w:p>
    <w:p w:rsidR="00A77B3E" w:rsidRDefault="00A77B3E">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6"/>
      </w:tblGrid>
      <w:tr w:rsidR="00A77B3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Delivery Mechanism Suggestions</w:t>
            </w:r>
            <w:r>
              <w:rPr>
                <w:rFonts w:ascii="Arial" w:hAnsi="Arial" w:cs="Arial"/>
                <w:b/>
                <w:bCs/>
                <w:sz w:val="20"/>
                <w:szCs w:val="20"/>
              </w:rPr>
              <w:br/>
            </w:r>
          </w:p>
          <w:p w:rsidR="00A77B3E" w:rsidRDefault="007A7A38">
            <w:pPr>
              <w:spacing w:after="0" w:line="240" w:lineRule="auto"/>
              <w:jc w:val="center"/>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Suggestion 1: The following is a suggested plan for teaching the content of this unit. The subjects (CTAE, Science, and Mathematics) can be taught in any order. Students will be broken into three groups and receive 2 days of instruction in each content area before completing the culminating activity.</w:t>
            </w: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Suggestion 2:</w:t>
            </w:r>
          </w:p>
        </w:tc>
      </w:tr>
    </w:tbl>
    <w:p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4086"/>
        <w:gridCol w:w="4086"/>
        <w:gridCol w:w="4087"/>
      </w:tblGrid>
      <w:tr w:rsidR="00A77B3E" w:rsidTr="008B11E8">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Sequence of Instruction</w:t>
            </w:r>
            <w:r>
              <w:rPr>
                <w:rFonts w:ascii="Arial" w:hAnsi="Arial" w:cs="Arial"/>
                <w:b/>
                <w:bCs/>
                <w:sz w:val="20"/>
                <w:szCs w:val="20"/>
              </w:rPr>
              <w:br/>
            </w:r>
          </w:p>
          <w:p w:rsidR="00A77B3E" w:rsidRDefault="00A77B3E">
            <w:pPr>
              <w:spacing w:after="0" w:line="240" w:lineRule="auto"/>
              <w:jc w:val="center"/>
              <w:rPr>
                <w:rFonts w:ascii="Arial" w:hAnsi="Arial" w:cs="Arial"/>
                <w:b/>
                <w:bCs/>
                <w:sz w:val="20"/>
                <w:szCs w:val="20"/>
              </w:rPr>
            </w:pP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4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rsidTr="008B11E8">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jc w:val="center"/>
            </w:pP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c>
          <w:tcPr>
            <w:tcW w:w="4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spacing w:after="0"/>
            </w:pPr>
          </w:p>
        </w:tc>
      </w:tr>
      <w:tr w:rsidR="00A77B3E" w:rsidTr="008B11E8">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A77B3E">
            <w:pPr>
              <w:jc w:val="center"/>
            </w:pP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jc w:val="center"/>
            </w:pPr>
            <w:r>
              <w:rPr>
                <w:rFonts w:ascii="Arial" w:hAnsi="Arial" w:cs="Arial"/>
                <w:b/>
                <w:bCs/>
                <w:sz w:val="20"/>
                <w:szCs w:val="20"/>
              </w:rPr>
              <w:t>CTAE Instruction</w:t>
            </w: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jc w:val="center"/>
            </w:pPr>
            <w:r>
              <w:rPr>
                <w:rFonts w:ascii="Arial" w:hAnsi="Arial" w:cs="Arial"/>
                <w:b/>
                <w:bCs/>
                <w:sz w:val="20"/>
                <w:szCs w:val="20"/>
              </w:rPr>
              <w:t>Science Instruction</w:t>
            </w:r>
          </w:p>
          <w:p w:rsidR="00A77B3E" w:rsidRDefault="007A7A38">
            <w:pPr>
              <w:spacing w:after="0" w:line="240" w:lineRule="auto"/>
              <w:jc w:val="center"/>
              <w:rPr>
                <w:rFonts w:ascii="Arial" w:hAnsi="Arial" w:cs="Arial"/>
                <w:b/>
                <w:bCs/>
                <w:sz w:val="20"/>
                <w:szCs w:val="20"/>
              </w:rPr>
            </w:pPr>
            <w:r>
              <w:rPr>
                <w:rFonts w:ascii="Arial" w:hAnsi="Arial" w:cs="Arial"/>
                <w:b/>
                <w:bCs/>
                <w:sz w:val="20"/>
                <w:szCs w:val="20"/>
              </w:rPr>
              <w:t>(Life Science)</w:t>
            </w:r>
          </w:p>
          <w:p w:rsidR="00A77B3E" w:rsidRDefault="007A7A38">
            <w:pPr>
              <w:spacing w:line="240" w:lineRule="auto"/>
              <w:rPr>
                <w:rFonts w:ascii="Arial" w:hAnsi="Arial" w:cs="Arial"/>
                <w:color w:val="38761D"/>
                <w:sz w:val="16"/>
                <w:szCs w:val="16"/>
              </w:rPr>
            </w:pPr>
            <w:r>
              <w:rPr>
                <w:rFonts w:ascii="Arial" w:hAnsi="Arial" w:cs="Arial"/>
                <w:color w:val="38761D"/>
                <w:sz w:val="16"/>
                <w:szCs w:val="16"/>
              </w:rPr>
              <w:t xml:space="preserve">Prior knowledge: This unit is designed for students who have functional understanding of the structure of the cell and introductory genetics to include </w:t>
            </w:r>
            <w:proofErr w:type="spellStart"/>
            <w:r>
              <w:rPr>
                <w:rFonts w:ascii="Arial" w:hAnsi="Arial" w:cs="Arial"/>
                <w:color w:val="38761D"/>
                <w:sz w:val="16"/>
                <w:szCs w:val="16"/>
              </w:rPr>
              <w:t>Gregor</w:t>
            </w:r>
            <w:proofErr w:type="spellEnd"/>
            <w:r>
              <w:rPr>
                <w:rFonts w:ascii="Arial" w:hAnsi="Arial" w:cs="Arial"/>
                <w:color w:val="38761D"/>
                <w:sz w:val="16"/>
                <w:szCs w:val="16"/>
              </w:rPr>
              <w:t xml:space="preserve"> Mendel’s work, dominant and recessive traits and probability of inheritance (Punnett Square)</w:t>
            </w:r>
          </w:p>
        </w:tc>
        <w:tc>
          <w:tcPr>
            <w:tcW w:w="4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jc w:val="center"/>
            </w:pPr>
            <w:r>
              <w:rPr>
                <w:rFonts w:ascii="Arial" w:hAnsi="Arial" w:cs="Arial"/>
                <w:b/>
                <w:bCs/>
                <w:sz w:val="20"/>
                <w:szCs w:val="20"/>
              </w:rPr>
              <w:t>Math Instruction</w:t>
            </w:r>
          </w:p>
        </w:tc>
      </w:tr>
      <w:tr w:rsidR="00A77B3E" w:rsidTr="008B11E8">
        <w:tc>
          <w:tcPr>
            <w:tcW w:w="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jc w:val="center"/>
            </w:pPr>
            <w:r>
              <w:rPr>
                <w:rFonts w:ascii="Arial" w:hAnsi="Arial" w:cs="Arial"/>
                <w:b/>
                <w:bCs/>
                <w:sz w:val="20"/>
                <w:szCs w:val="20"/>
              </w:rPr>
              <w:t>Day 1</w:t>
            </w: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u w:val="single"/>
              </w:rPr>
              <w:br/>
            </w:r>
            <w:r>
              <w:rPr>
                <w:rFonts w:ascii="Arial" w:hAnsi="Arial" w:cs="Arial"/>
                <w:b/>
                <w:bCs/>
                <w:sz w:val="20"/>
                <w:szCs w:val="20"/>
              </w:rPr>
              <w:t>Opening</w:t>
            </w:r>
            <w:r>
              <w:rPr>
                <w:rFonts w:ascii="Arial" w:hAnsi="Arial" w:cs="Arial"/>
                <w:sz w:val="20"/>
                <w:szCs w:val="20"/>
              </w:rPr>
              <w:t xml:space="preserve">: </w:t>
            </w:r>
          </w:p>
          <w:p w:rsidR="00A77B3E" w:rsidRDefault="007A7A38">
            <w:pPr>
              <w:spacing w:after="0" w:line="240" w:lineRule="auto"/>
              <w:rPr>
                <w:rFonts w:ascii="Arial" w:hAnsi="Arial" w:cs="Arial"/>
                <w:sz w:val="20"/>
                <w:szCs w:val="20"/>
              </w:rPr>
            </w:pPr>
            <w:r>
              <w:rPr>
                <w:rFonts w:ascii="Arial" w:hAnsi="Arial" w:cs="Arial"/>
                <w:sz w:val="20"/>
                <w:szCs w:val="20"/>
              </w:rPr>
              <w:t>(All opening and closing activities are located in attached Power Point: BIOTECHNOLOGY AND DMD)</w:t>
            </w:r>
          </w:p>
          <w:p w:rsidR="00A77B3E" w:rsidRDefault="007A7A38">
            <w:pPr>
              <w:spacing w:after="0" w:line="240" w:lineRule="auto"/>
              <w:rPr>
                <w:rFonts w:ascii="Arial" w:hAnsi="Arial" w:cs="Arial"/>
                <w:color w:val="0000FF"/>
                <w:sz w:val="20"/>
                <w:szCs w:val="20"/>
              </w:rPr>
            </w:pPr>
            <w:r>
              <w:rPr>
                <w:rFonts w:ascii="Arial" w:hAnsi="Arial" w:cs="Arial"/>
                <w:color w:val="0000FF"/>
                <w:sz w:val="20"/>
                <w:szCs w:val="20"/>
              </w:rPr>
              <w:t>Do you know of anyone with Muscular Dystrophy? Do you know what body systems are affected by MD?</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r>
              <w:rPr>
                <w:rFonts w:ascii="Arial" w:hAnsi="Arial" w:cs="Arial"/>
                <w:sz w:val="20"/>
                <w:szCs w:val="20"/>
              </w:rPr>
              <w:br/>
            </w:r>
            <w:r>
              <w:rPr>
                <w:rFonts w:ascii="Arial" w:hAnsi="Arial" w:cs="Arial"/>
                <w:color w:val="0070C0"/>
                <w:sz w:val="20"/>
                <w:szCs w:val="20"/>
              </w:rPr>
              <w:lastRenderedPageBreak/>
              <w:t>Read the first 6 questions on the viewer’s guide together.</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Watch DGW first 25 minutes.</w:t>
            </w:r>
          </w:p>
          <w:p w:rsidR="00A77B3E" w:rsidRDefault="007A7A38">
            <w:pPr>
              <w:spacing w:after="0" w:line="240" w:lineRule="auto"/>
              <w:rPr>
                <w:color w:val="0070C0"/>
              </w:rPr>
            </w:pPr>
            <w:r>
              <w:rPr>
                <w:color w:val="0070C0"/>
              </w:rPr>
              <w:t>Complete first 6 questions on the viewer’s guide.</w:t>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proofErr w:type="gramStart"/>
            <w:r>
              <w:rPr>
                <w:rFonts w:ascii="Arial" w:hAnsi="Arial" w:cs="Arial"/>
                <w:b/>
                <w:bCs/>
                <w:sz w:val="20"/>
                <w:szCs w:val="20"/>
              </w:rPr>
              <w:t>:</w:t>
            </w:r>
            <w:proofErr w:type="gramEnd"/>
            <w:r>
              <w:rPr>
                <w:rFonts w:ascii="Arial" w:hAnsi="Arial" w:cs="Arial"/>
                <w:b/>
                <w:bCs/>
                <w:sz w:val="20"/>
                <w:szCs w:val="20"/>
              </w:rPr>
              <w:br/>
            </w:r>
            <w:r>
              <w:rPr>
                <w:rFonts w:ascii="Arial" w:hAnsi="Arial" w:cs="Arial"/>
                <w:color w:val="0000FF"/>
                <w:sz w:val="20"/>
                <w:szCs w:val="20"/>
              </w:rPr>
              <w:t>On a small white board write the name of the number one genetic killer of children in the world?</w:t>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DMD affects which body system? How and why does this eventually lead to death?</w:t>
            </w:r>
          </w:p>
          <w:p w:rsidR="00A77B3E" w:rsidRDefault="00A77B3E">
            <w:pPr>
              <w:spacing w:after="0" w:line="240" w:lineRule="auto"/>
              <w:rPr>
                <w:rFonts w:ascii="Arial" w:hAnsi="Arial" w:cs="Arial"/>
                <w:sz w:val="20"/>
                <w:szCs w:val="20"/>
              </w:rPr>
            </w:pPr>
          </w:p>
        </w:tc>
        <w:tc>
          <w:tcPr>
            <w:tcW w:w="4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color w:val="38761D"/>
                <w:sz w:val="20"/>
                <w:szCs w:val="20"/>
              </w:rPr>
              <w:lastRenderedPageBreak/>
              <w:t xml:space="preserve">Direct instruction is provided throughout the unit via PowerPoint (Science Resource Folder-Genetics and Disease). This can be differentiated in several different ways based on student needs: 1) Allow students to copy notes onto notebook paper 2) Provide notes with blanks in the place of key terms and allow students to fill in the blanks, 3) Provide completed notes and have students highlight key terms. </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Technology needed: </w:t>
            </w:r>
            <w:proofErr w:type="spellStart"/>
            <w:r>
              <w:rPr>
                <w:rFonts w:ascii="Arial" w:hAnsi="Arial" w:cs="Arial"/>
                <w:color w:val="38761D"/>
                <w:sz w:val="20"/>
                <w:szCs w:val="20"/>
              </w:rPr>
              <w:t>Smartboard</w:t>
            </w:r>
            <w:proofErr w:type="spellEnd"/>
            <w:r>
              <w:rPr>
                <w:rFonts w:ascii="Arial" w:hAnsi="Arial" w:cs="Arial"/>
                <w:b/>
                <w:bCs/>
                <w:sz w:val="20"/>
                <w:szCs w:val="20"/>
                <w:u w:val="single"/>
              </w:rPr>
              <w:br/>
            </w: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Opening:  </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Show video clip: </w:t>
            </w:r>
            <w:hyperlink r:id="rId16" w:history="1">
              <w:r>
                <w:rPr>
                  <w:rFonts w:ascii="Arial" w:hAnsi="Arial" w:cs="Arial"/>
                  <w:color w:val="1155CC"/>
                  <w:sz w:val="20"/>
                  <w:szCs w:val="20"/>
                  <w:u w:val="single"/>
                </w:rPr>
                <w:t>http</w:t>
              </w:r>
            </w:hyperlink>
            <w:hyperlink r:id="rId17" w:history="1">
              <w:proofErr w:type="gramStart"/>
              <w:r>
                <w:rPr>
                  <w:rFonts w:ascii="Arial" w:hAnsi="Arial" w:cs="Arial"/>
                  <w:color w:val="1155CC"/>
                  <w:sz w:val="20"/>
                  <w:szCs w:val="20"/>
                  <w:u w:val="single"/>
                </w:rPr>
                <w:t>:/</w:t>
              </w:r>
              <w:proofErr w:type="gramEnd"/>
              <w:r>
                <w:rPr>
                  <w:rFonts w:ascii="Arial" w:hAnsi="Arial" w:cs="Arial"/>
                  <w:color w:val="1155CC"/>
                  <w:sz w:val="20"/>
                  <w:szCs w:val="20"/>
                  <w:u w:val="single"/>
                </w:rPr>
                <w:t>/</w:t>
              </w:r>
            </w:hyperlink>
            <w:hyperlink r:id="rId18" w:history="1">
              <w:r>
                <w:rPr>
                  <w:rFonts w:ascii="Arial" w:hAnsi="Arial" w:cs="Arial"/>
                  <w:color w:val="1155CC"/>
                  <w:sz w:val="20"/>
                  <w:szCs w:val="20"/>
                  <w:u w:val="single"/>
                </w:rPr>
                <w:t>www</w:t>
              </w:r>
            </w:hyperlink>
            <w:hyperlink r:id="rId19" w:history="1">
              <w:r>
                <w:rPr>
                  <w:rFonts w:ascii="Arial" w:hAnsi="Arial" w:cs="Arial"/>
                  <w:color w:val="1155CC"/>
                  <w:sz w:val="20"/>
                  <w:szCs w:val="20"/>
                  <w:u w:val="single"/>
                </w:rPr>
                <w:t>.</w:t>
              </w:r>
            </w:hyperlink>
            <w:hyperlink r:id="rId20" w:history="1">
              <w:proofErr w:type="gramStart"/>
              <w:r>
                <w:rPr>
                  <w:rFonts w:ascii="Arial" w:hAnsi="Arial" w:cs="Arial"/>
                  <w:color w:val="1155CC"/>
                  <w:sz w:val="20"/>
                  <w:szCs w:val="20"/>
                  <w:u w:val="single"/>
                </w:rPr>
                <w:t>youtube</w:t>
              </w:r>
              <w:proofErr w:type="gramEnd"/>
            </w:hyperlink>
            <w:hyperlink r:id="rId21" w:history="1">
              <w:r>
                <w:rPr>
                  <w:rFonts w:ascii="Arial" w:hAnsi="Arial" w:cs="Arial"/>
                  <w:color w:val="1155CC"/>
                  <w:sz w:val="20"/>
                  <w:szCs w:val="20"/>
                  <w:u w:val="single"/>
                </w:rPr>
                <w:t>.</w:t>
              </w:r>
            </w:hyperlink>
            <w:hyperlink r:id="rId22" w:history="1">
              <w:proofErr w:type="gramStart"/>
              <w:r>
                <w:rPr>
                  <w:rFonts w:ascii="Arial" w:hAnsi="Arial" w:cs="Arial"/>
                  <w:color w:val="1155CC"/>
                  <w:sz w:val="20"/>
                  <w:szCs w:val="20"/>
                  <w:u w:val="single"/>
                </w:rPr>
                <w:t>com</w:t>
              </w:r>
            </w:hyperlink>
            <w:hyperlink r:id="rId23" w:history="1">
              <w:r>
                <w:rPr>
                  <w:rFonts w:ascii="Arial" w:hAnsi="Arial" w:cs="Arial"/>
                  <w:color w:val="1155CC"/>
                  <w:sz w:val="20"/>
                  <w:szCs w:val="20"/>
                  <w:u w:val="single"/>
                </w:rPr>
                <w:t>/</w:t>
              </w:r>
            </w:hyperlink>
            <w:hyperlink r:id="rId24" w:history="1">
              <w:r>
                <w:rPr>
                  <w:rFonts w:ascii="Arial" w:hAnsi="Arial" w:cs="Arial"/>
                  <w:color w:val="1155CC"/>
                  <w:sz w:val="20"/>
                  <w:szCs w:val="20"/>
                  <w:u w:val="single"/>
                </w:rPr>
                <w:t>watch</w:t>
              </w:r>
              <w:proofErr w:type="gramEnd"/>
            </w:hyperlink>
            <w:hyperlink r:id="rId25" w:history="1">
              <w:r>
                <w:rPr>
                  <w:rFonts w:ascii="Arial" w:hAnsi="Arial" w:cs="Arial"/>
                  <w:color w:val="1155CC"/>
                  <w:sz w:val="20"/>
                  <w:szCs w:val="20"/>
                  <w:u w:val="single"/>
                </w:rPr>
                <w:t>?</w:t>
              </w:r>
            </w:hyperlink>
            <w:hyperlink r:id="rId26" w:history="1">
              <w:r>
                <w:rPr>
                  <w:rFonts w:ascii="Arial" w:hAnsi="Arial" w:cs="Arial"/>
                  <w:color w:val="1155CC"/>
                  <w:sz w:val="20"/>
                  <w:szCs w:val="20"/>
                  <w:u w:val="single"/>
                </w:rPr>
                <w:t>v</w:t>
              </w:r>
            </w:hyperlink>
            <w:hyperlink r:id="rId27" w:history="1">
              <w:r>
                <w:rPr>
                  <w:rFonts w:ascii="Arial" w:hAnsi="Arial" w:cs="Arial"/>
                  <w:color w:val="1155CC"/>
                  <w:sz w:val="20"/>
                  <w:szCs w:val="20"/>
                  <w:u w:val="single"/>
                </w:rPr>
                <w:t>=</w:t>
              </w:r>
            </w:hyperlink>
            <w:hyperlink r:id="rId28" w:history="1">
              <w:r>
                <w:rPr>
                  <w:rFonts w:ascii="Arial" w:hAnsi="Arial" w:cs="Arial"/>
                  <w:color w:val="1155CC"/>
                  <w:sz w:val="20"/>
                  <w:szCs w:val="20"/>
                  <w:u w:val="single"/>
                </w:rPr>
                <w:t>is</w:t>
              </w:r>
            </w:hyperlink>
            <w:hyperlink r:id="rId29" w:history="1">
              <w:r>
                <w:rPr>
                  <w:rFonts w:ascii="Arial" w:hAnsi="Arial" w:cs="Arial"/>
                  <w:color w:val="1155CC"/>
                  <w:sz w:val="20"/>
                  <w:szCs w:val="20"/>
                  <w:u w:val="single"/>
                </w:rPr>
                <w:t>8</w:t>
              </w:r>
            </w:hyperlink>
            <w:hyperlink r:id="rId30" w:history="1">
              <w:r>
                <w:rPr>
                  <w:rFonts w:ascii="Arial" w:hAnsi="Arial" w:cs="Arial"/>
                  <w:color w:val="1155CC"/>
                  <w:sz w:val="20"/>
                  <w:szCs w:val="20"/>
                  <w:u w:val="single"/>
                </w:rPr>
                <w:t>Png</w:t>
              </w:r>
            </w:hyperlink>
            <w:hyperlink r:id="rId31" w:history="1">
              <w:r>
                <w:rPr>
                  <w:rFonts w:ascii="Arial" w:hAnsi="Arial" w:cs="Arial"/>
                  <w:color w:val="1155CC"/>
                  <w:sz w:val="20"/>
                  <w:szCs w:val="20"/>
                  <w:u w:val="single"/>
                </w:rPr>
                <w:t>98-</w:t>
              </w:r>
            </w:hyperlink>
            <w:hyperlink r:id="rId32" w:history="1">
              <w:r>
                <w:rPr>
                  <w:rFonts w:ascii="Arial" w:hAnsi="Arial" w:cs="Arial"/>
                  <w:color w:val="1155CC"/>
                  <w:sz w:val="20"/>
                  <w:szCs w:val="20"/>
                  <w:u w:val="single"/>
                </w:rPr>
                <w:t>jU</w:t>
              </w:r>
            </w:hyperlink>
            <w:r>
              <w:rPr>
                <w:rFonts w:ascii="Arial" w:hAnsi="Arial" w:cs="Arial"/>
                <w:color w:val="38761D"/>
                <w:sz w:val="20"/>
                <w:szCs w:val="20"/>
              </w:rPr>
              <w:t xml:space="preserve"> (3:11)</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E.Q.: Why do I look the way I do?</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Power point slides #1-6</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Show video – What are genes part 1 (4:25). Hyperlink in slide 6 </w:t>
            </w:r>
            <w:hyperlink r:id="rId33" w:history="1">
              <w:r>
                <w:rPr>
                  <w:rFonts w:ascii="Arial" w:hAnsi="Arial" w:cs="Arial"/>
                  <w:color w:val="1155CC"/>
                  <w:sz w:val="20"/>
                  <w:szCs w:val="20"/>
                  <w:u w:val="single"/>
                </w:rPr>
                <w:t>http</w:t>
              </w:r>
            </w:hyperlink>
            <w:hyperlink r:id="rId34" w:history="1">
              <w:proofErr w:type="gramStart"/>
              <w:r>
                <w:rPr>
                  <w:rFonts w:ascii="Arial" w:hAnsi="Arial" w:cs="Arial"/>
                  <w:color w:val="1155CC"/>
                  <w:sz w:val="20"/>
                  <w:szCs w:val="20"/>
                  <w:u w:val="single"/>
                </w:rPr>
                <w:t>:/</w:t>
              </w:r>
              <w:proofErr w:type="gramEnd"/>
              <w:r>
                <w:rPr>
                  <w:rFonts w:ascii="Arial" w:hAnsi="Arial" w:cs="Arial"/>
                  <w:color w:val="1155CC"/>
                  <w:sz w:val="20"/>
                  <w:szCs w:val="20"/>
                  <w:u w:val="single"/>
                </w:rPr>
                <w:t>/</w:t>
              </w:r>
            </w:hyperlink>
            <w:hyperlink r:id="rId35" w:history="1">
              <w:r>
                <w:rPr>
                  <w:rFonts w:ascii="Arial" w:hAnsi="Arial" w:cs="Arial"/>
                  <w:color w:val="1155CC"/>
                  <w:sz w:val="20"/>
                  <w:szCs w:val="20"/>
                  <w:u w:val="single"/>
                </w:rPr>
                <w:t>www</w:t>
              </w:r>
            </w:hyperlink>
            <w:hyperlink r:id="rId36" w:history="1">
              <w:r>
                <w:rPr>
                  <w:rFonts w:ascii="Arial" w:hAnsi="Arial" w:cs="Arial"/>
                  <w:color w:val="1155CC"/>
                  <w:sz w:val="20"/>
                  <w:szCs w:val="20"/>
                  <w:u w:val="single"/>
                </w:rPr>
                <w:t>.</w:t>
              </w:r>
            </w:hyperlink>
            <w:hyperlink r:id="rId37" w:history="1">
              <w:proofErr w:type="gramStart"/>
              <w:r>
                <w:rPr>
                  <w:rFonts w:ascii="Arial" w:hAnsi="Arial" w:cs="Arial"/>
                  <w:color w:val="1155CC"/>
                  <w:sz w:val="20"/>
                  <w:szCs w:val="20"/>
                  <w:u w:val="single"/>
                </w:rPr>
                <w:t>neok</w:t>
              </w:r>
              <w:proofErr w:type="gramEnd"/>
            </w:hyperlink>
            <w:hyperlink r:id="rId38" w:history="1">
              <w:r>
                <w:rPr>
                  <w:rFonts w:ascii="Arial" w:hAnsi="Arial" w:cs="Arial"/>
                  <w:color w:val="1155CC"/>
                  <w:sz w:val="20"/>
                  <w:szCs w:val="20"/>
                  <w:u w:val="single"/>
                </w:rPr>
                <w:t>12.</w:t>
              </w:r>
            </w:hyperlink>
            <w:hyperlink r:id="rId39" w:history="1">
              <w:r>
                <w:rPr>
                  <w:rFonts w:ascii="Arial" w:hAnsi="Arial" w:cs="Arial"/>
                  <w:color w:val="1155CC"/>
                  <w:sz w:val="20"/>
                  <w:szCs w:val="20"/>
                  <w:u w:val="single"/>
                </w:rPr>
                <w:t>com</w:t>
              </w:r>
            </w:hyperlink>
            <w:hyperlink r:id="rId40" w:history="1">
              <w:r>
                <w:rPr>
                  <w:rFonts w:ascii="Arial" w:hAnsi="Arial" w:cs="Arial"/>
                  <w:color w:val="1155CC"/>
                  <w:sz w:val="20"/>
                  <w:szCs w:val="20"/>
                  <w:u w:val="single"/>
                </w:rPr>
                <w:t>/</w:t>
              </w:r>
            </w:hyperlink>
            <w:hyperlink r:id="rId41" w:history="1">
              <w:r>
                <w:rPr>
                  <w:rFonts w:ascii="Arial" w:hAnsi="Arial" w:cs="Arial"/>
                  <w:color w:val="1155CC"/>
                  <w:sz w:val="20"/>
                  <w:szCs w:val="20"/>
                  <w:u w:val="single"/>
                </w:rPr>
                <w:t>php</w:t>
              </w:r>
            </w:hyperlink>
            <w:hyperlink r:id="rId42" w:history="1">
              <w:r>
                <w:rPr>
                  <w:rFonts w:ascii="Arial" w:hAnsi="Arial" w:cs="Arial"/>
                  <w:color w:val="1155CC"/>
                  <w:sz w:val="20"/>
                  <w:szCs w:val="20"/>
                  <w:u w:val="single"/>
                </w:rPr>
                <w:t>/</w:t>
              </w:r>
            </w:hyperlink>
            <w:hyperlink r:id="rId43" w:history="1">
              <w:r>
                <w:rPr>
                  <w:rFonts w:ascii="Arial" w:hAnsi="Arial" w:cs="Arial"/>
                  <w:color w:val="1155CC"/>
                  <w:sz w:val="20"/>
                  <w:szCs w:val="20"/>
                  <w:u w:val="single"/>
                </w:rPr>
                <w:t>watch</w:t>
              </w:r>
            </w:hyperlink>
            <w:hyperlink r:id="rId44" w:history="1">
              <w:r>
                <w:rPr>
                  <w:rFonts w:ascii="Arial" w:hAnsi="Arial" w:cs="Arial"/>
                  <w:color w:val="1155CC"/>
                  <w:sz w:val="20"/>
                  <w:szCs w:val="20"/>
                  <w:u w:val="single"/>
                </w:rPr>
                <w:t>.</w:t>
              </w:r>
            </w:hyperlink>
            <w:hyperlink r:id="rId45" w:history="1">
              <w:proofErr w:type="gramStart"/>
              <w:r>
                <w:rPr>
                  <w:rFonts w:ascii="Arial" w:hAnsi="Arial" w:cs="Arial"/>
                  <w:color w:val="1155CC"/>
                  <w:sz w:val="20"/>
                  <w:szCs w:val="20"/>
                  <w:u w:val="single"/>
                </w:rPr>
                <w:t>php</w:t>
              </w:r>
              <w:proofErr w:type="gramEnd"/>
            </w:hyperlink>
            <w:hyperlink r:id="rId46" w:history="1">
              <w:r>
                <w:rPr>
                  <w:rFonts w:ascii="Arial" w:hAnsi="Arial" w:cs="Arial"/>
                  <w:color w:val="1155CC"/>
                  <w:sz w:val="20"/>
                  <w:szCs w:val="20"/>
                  <w:u w:val="single"/>
                </w:rPr>
                <w:t>?</w:t>
              </w:r>
            </w:hyperlink>
            <w:hyperlink r:id="rId47" w:history="1">
              <w:r>
                <w:rPr>
                  <w:rFonts w:ascii="Arial" w:hAnsi="Arial" w:cs="Arial"/>
                  <w:color w:val="1155CC"/>
                  <w:sz w:val="20"/>
                  <w:szCs w:val="20"/>
                  <w:u w:val="single"/>
                </w:rPr>
                <w:t>v</w:t>
              </w:r>
            </w:hyperlink>
            <w:hyperlink r:id="rId48" w:history="1">
              <w:r>
                <w:rPr>
                  <w:rFonts w:ascii="Arial" w:hAnsi="Arial" w:cs="Arial"/>
                  <w:color w:val="1155CC"/>
                  <w:sz w:val="20"/>
                  <w:szCs w:val="20"/>
                  <w:u w:val="single"/>
                </w:rPr>
                <w:t>=</w:t>
              </w:r>
            </w:hyperlink>
            <w:hyperlink r:id="rId49" w:history="1">
              <w:r>
                <w:rPr>
                  <w:rFonts w:ascii="Arial" w:hAnsi="Arial" w:cs="Arial"/>
                  <w:color w:val="1155CC"/>
                  <w:sz w:val="20"/>
                  <w:szCs w:val="20"/>
                  <w:u w:val="single"/>
                </w:rPr>
                <w:t>zX</w:t>
              </w:r>
            </w:hyperlink>
            <w:hyperlink r:id="rId50" w:history="1">
              <w:r>
                <w:rPr>
                  <w:rFonts w:ascii="Arial" w:hAnsi="Arial" w:cs="Arial"/>
                  <w:color w:val="1155CC"/>
                  <w:sz w:val="20"/>
                  <w:szCs w:val="20"/>
                  <w:u w:val="single"/>
                </w:rPr>
                <w:t>57774078797</w:t>
              </w:r>
            </w:hyperlink>
            <w:hyperlink r:id="rId51" w:history="1">
              <w:r>
                <w:rPr>
                  <w:rFonts w:ascii="Arial" w:hAnsi="Arial" w:cs="Arial"/>
                  <w:color w:val="1155CC"/>
                  <w:sz w:val="20"/>
                  <w:szCs w:val="20"/>
                  <w:u w:val="single"/>
                </w:rPr>
                <w:t>d</w:t>
              </w:r>
            </w:hyperlink>
            <w:hyperlink r:id="rId52" w:history="1">
              <w:r>
                <w:rPr>
                  <w:rFonts w:ascii="Arial" w:hAnsi="Arial" w:cs="Arial"/>
                  <w:color w:val="1155CC"/>
                  <w:sz w:val="20"/>
                  <w:szCs w:val="20"/>
                  <w:u w:val="single"/>
                </w:rPr>
                <w:t>7564675</w:t>
              </w:r>
            </w:hyperlink>
            <w:hyperlink r:id="rId53" w:history="1">
              <w:r>
                <w:rPr>
                  <w:rFonts w:ascii="Arial" w:hAnsi="Arial" w:cs="Arial"/>
                  <w:color w:val="1155CC"/>
                  <w:sz w:val="20"/>
                  <w:szCs w:val="20"/>
                  <w:u w:val="single"/>
                </w:rPr>
                <w:t>a</w:t>
              </w:r>
            </w:hyperlink>
            <w:hyperlink r:id="rId54" w:history="1">
              <w:r>
                <w:rPr>
                  <w:rFonts w:ascii="Arial" w:hAnsi="Arial" w:cs="Arial"/>
                  <w:color w:val="1155CC"/>
                  <w:sz w:val="20"/>
                  <w:szCs w:val="20"/>
                  <w:u w:val="single"/>
                </w:rPr>
                <w:t>0</w:t>
              </w:r>
            </w:hyperlink>
            <w:hyperlink r:id="rId55" w:history="1">
              <w:r>
                <w:rPr>
                  <w:rFonts w:ascii="Arial" w:hAnsi="Arial" w:cs="Arial"/>
                  <w:color w:val="1155CC"/>
                  <w:sz w:val="20"/>
                  <w:szCs w:val="20"/>
                  <w:u w:val="single"/>
                </w:rPr>
                <w:t>a</w:t>
              </w:r>
            </w:hyperlink>
            <w:hyperlink r:id="rId56" w:history="1">
              <w:r>
                <w:rPr>
                  <w:rFonts w:ascii="Arial" w:hAnsi="Arial" w:cs="Arial"/>
                  <w:color w:val="1155CC"/>
                  <w:sz w:val="20"/>
                  <w:szCs w:val="20"/>
                  <w:u w:val="single"/>
                </w:rPr>
                <w:t>&amp;</w:t>
              </w:r>
            </w:hyperlink>
            <w:hyperlink r:id="rId57" w:history="1">
              <w:r>
                <w:rPr>
                  <w:rFonts w:ascii="Arial" w:hAnsi="Arial" w:cs="Arial"/>
                  <w:color w:val="1155CC"/>
                  <w:sz w:val="20"/>
                  <w:szCs w:val="20"/>
                  <w:u w:val="single"/>
                </w:rPr>
                <w:t>t</w:t>
              </w:r>
            </w:hyperlink>
            <w:hyperlink r:id="rId58" w:history="1">
              <w:r>
                <w:rPr>
                  <w:rFonts w:ascii="Arial" w:hAnsi="Arial" w:cs="Arial"/>
                  <w:color w:val="1155CC"/>
                  <w:sz w:val="20"/>
                  <w:szCs w:val="20"/>
                  <w:u w:val="single"/>
                </w:rPr>
                <w:t>=</w:t>
              </w:r>
            </w:hyperlink>
            <w:hyperlink r:id="rId59" w:history="1">
              <w:r>
                <w:rPr>
                  <w:rFonts w:ascii="Arial" w:hAnsi="Arial" w:cs="Arial"/>
                  <w:color w:val="1155CC"/>
                  <w:sz w:val="20"/>
                  <w:szCs w:val="20"/>
                  <w:u w:val="single"/>
                </w:rPr>
                <w:t>Genetics</w:t>
              </w:r>
            </w:hyperlink>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before="220" w:after="220"/>
              <w:rPr>
                <w:rFonts w:ascii="Arial" w:hAnsi="Arial" w:cs="Arial"/>
                <w:b/>
                <w:bCs/>
                <w:sz w:val="20"/>
                <w:szCs w:val="20"/>
              </w:rPr>
            </w:pPr>
            <w:r>
              <w:rPr>
                <w:rFonts w:ascii="Arial" w:hAnsi="Arial" w:cs="Arial"/>
                <w:b/>
                <w:bCs/>
                <w:sz w:val="20"/>
                <w:szCs w:val="20"/>
              </w:rPr>
              <w:t>Closing/Assessment</w:t>
            </w:r>
            <w:r>
              <w:rPr>
                <w:rFonts w:ascii="Arial" w:hAnsi="Arial" w:cs="Arial"/>
                <w:b/>
                <w:bCs/>
                <w:sz w:val="20"/>
                <w:szCs w:val="20"/>
              </w:rPr>
              <w:br/>
            </w:r>
            <w:r>
              <w:rPr>
                <w:rFonts w:ascii="Arial" w:hAnsi="Arial" w:cs="Arial"/>
                <w:color w:val="38761D"/>
                <w:sz w:val="20"/>
                <w:szCs w:val="20"/>
              </w:rPr>
              <w:t xml:space="preserve">Traits Inventory - (Science Resource Folder) </w:t>
            </w:r>
            <w:hyperlink r:id="rId60" w:history="1">
              <w:r>
                <w:rPr>
                  <w:rFonts w:ascii="Arial" w:hAnsi="Arial" w:cs="Arial"/>
                  <w:color w:val="4A86E8"/>
                  <w:sz w:val="20"/>
                  <w:szCs w:val="20"/>
                </w:rPr>
                <w:t>www</w:t>
              </w:r>
            </w:hyperlink>
            <w:hyperlink r:id="rId61" w:history="1">
              <w:r>
                <w:rPr>
                  <w:rFonts w:ascii="Arial" w:hAnsi="Arial" w:cs="Arial"/>
                  <w:color w:val="4A86E8"/>
                  <w:sz w:val="20"/>
                  <w:szCs w:val="20"/>
                </w:rPr>
                <w:t>.</w:t>
              </w:r>
            </w:hyperlink>
            <w:hyperlink r:id="rId62" w:history="1">
              <w:proofErr w:type="gramStart"/>
              <w:r>
                <w:rPr>
                  <w:rFonts w:ascii="Arial" w:hAnsi="Arial" w:cs="Arial"/>
                  <w:color w:val="4A86E8"/>
                  <w:sz w:val="20"/>
                  <w:szCs w:val="20"/>
                </w:rPr>
                <w:t>nclark</w:t>
              </w:r>
              <w:proofErr w:type="gramEnd"/>
            </w:hyperlink>
            <w:hyperlink r:id="rId63" w:history="1">
              <w:r>
                <w:rPr>
                  <w:rFonts w:ascii="Arial" w:hAnsi="Arial" w:cs="Arial"/>
                  <w:color w:val="4A86E8"/>
                  <w:sz w:val="20"/>
                  <w:szCs w:val="20"/>
                </w:rPr>
                <w:t>.</w:t>
              </w:r>
            </w:hyperlink>
            <w:hyperlink r:id="rId64" w:history="1">
              <w:proofErr w:type="gramStart"/>
              <w:r>
                <w:rPr>
                  <w:rFonts w:ascii="Arial" w:hAnsi="Arial" w:cs="Arial"/>
                  <w:color w:val="4A86E8"/>
                  <w:sz w:val="20"/>
                  <w:szCs w:val="20"/>
                </w:rPr>
                <w:t>net</w:t>
              </w:r>
            </w:hyperlink>
            <w:hyperlink r:id="rId65" w:history="1">
              <w:r>
                <w:rPr>
                  <w:rFonts w:ascii="Arial" w:hAnsi="Arial" w:cs="Arial"/>
                  <w:color w:val="4A86E8"/>
                  <w:sz w:val="20"/>
                  <w:szCs w:val="20"/>
                </w:rPr>
                <w:t>/</w:t>
              </w:r>
            </w:hyperlink>
            <w:hyperlink r:id="rId66" w:history="1">
              <w:r>
                <w:rPr>
                  <w:rFonts w:ascii="Arial" w:hAnsi="Arial" w:cs="Arial"/>
                  <w:color w:val="4A86E8"/>
                  <w:sz w:val="20"/>
                  <w:szCs w:val="20"/>
                </w:rPr>
                <w:t>traitsinventory</w:t>
              </w:r>
              <w:proofErr w:type="gramEnd"/>
            </w:hyperlink>
            <w:hyperlink r:id="rId67" w:history="1">
              <w:r>
                <w:rPr>
                  <w:rFonts w:ascii="Arial" w:hAnsi="Arial" w:cs="Arial"/>
                  <w:color w:val="4A86E8"/>
                  <w:sz w:val="20"/>
                  <w:szCs w:val="20"/>
                </w:rPr>
                <w:t>.</w:t>
              </w:r>
            </w:hyperlink>
            <w:hyperlink r:id="rId68" w:history="1">
              <w:r>
                <w:rPr>
                  <w:rFonts w:ascii="Arial" w:hAnsi="Arial" w:cs="Arial"/>
                  <w:color w:val="4A86E8"/>
                  <w:sz w:val="20"/>
                  <w:szCs w:val="20"/>
                </w:rPr>
                <w:t>pdf</w:t>
              </w:r>
            </w:hyperlink>
            <w:r>
              <w:rPr>
                <w:rFonts w:ascii="Arial" w:hAnsi="Arial" w:cs="Arial"/>
                <w:sz w:val="20"/>
                <w:szCs w:val="20"/>
              </w:rPr>
              <w:br/>
            </w:r>
          </w:p>
          <w:p w:rsidR="00A77B3E" w:rsidRDefault="00A77B3E">
            <w:pPr>
              <w:spacing w:after="0" w:line="240" w:lineRule="auto"/>
              <w:rPr>
                <w:rFonts w:ascii="Arial" w:hAnsi="Arial" w:cs="Arial"/>
                <w:b/>
                <w:bCs/>
                <w:sz w:val="20"/>
                <w:szCs w:val="20"/>
              </w:rPr>
            </w:pPr>
          </w:p>
        </w:tc>
        <w:tc>
          <w:tcPr>
            <w:tcW w:w="4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lastRenderedPageBreak/>
              <w:t>Opening</w:t>
            </w:r>
            <w:r>
              <w:rPr>
                <w:rFonts w:ascii="Arial" w:hAnsi="Arial" w:cs="Arial"/>
                <w:sz w:val="20"/>
                <w:szCs w:val="20"/>
              </w:rPr>
              <w:t>:</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CC0000"/>
                <w:sz w:val="20"/>
                <w:szCs w:val="20"/>
              </w:rPr>
            </w:pPr>
            <w:r>
              <w:rPr>
                <w:rFonts w:ascii="Arial" w:hAnsi="Arial" w:cs="Arial"/>
                <w:color w:val="CC0000"/>
                <w:sz w:val="20"/>
                <w:szCs w:val="20"/>
              </w:rPr>
              <w:t xml:space="preserve">The teacher will ask students to define the term probability and give examples of probability. </w:t>
            </w:r>
          </w:p>
          <w:p w:rsidR="00A77B3E" w:rsidRDefault="007A7A38">
            <w:pPr>
              <w:spacing w:after="0" w:line="240" w:lineRule="auto"/>
              <w:rPr>
                <w:rFonts w:ascii="Arial" w:hAnsi="Arial" w:cs="Arial"/>
                <w:color w:val="CC0000"/>
                <w:sz w:val="20"/>
                <w:szCs w:val="20"/>
              </w:rPr>
            </w:pPr>
            <w:r>
              <w:rPr>
                <w:rFonts w:ascii="Arial" w:hAnsi="Arial" w:cs="Arial"/>
                <w:color w:val="CC0000"/>
                <w:sz w:val="20"/>
                <w:szCs w:val="20"/>
              </w:rPr>
              <w:t>What is the term probability of chance? Give examples of probability in everyday life.</w:t>
            </w:r>
          </w:p>
          <w:p w:rsidR="00A77B3E" w:rsidRDefault="00A77B3E">
            <w:pPr>
              <w:spacing w:after="0" w:line="240" w:lineRule="auto"/>
              <w:rPr>
                <w:rFonts w:ascii="Arial" w:hAnsi="Arial" w:cs="Arial"/>
                <w:color w:val="CC0000"/>
                <w:sz w:val="20"/>
                <w:szCs w:val="20"/>
              </w:rPr>
            </w:pPr>
          </w:p>
          <w:p w:rsidR="00A77B3E" w:rsidRDefault="00E52808">
            <w:pPr>
              <w:spacing w:after="0" w:line="240" w:lineRule="auto"/>
              <w:rPr>
                <w:rFonts w:ascii="Arial" w:hAnsi="Arial" w:cs="Arial"/>
                <w:color w:val="1155CC"/>
                <w:sz w:val="20"/>
                <w:szCs w:val="20"/>
                <w:u w:val="single"/>
              </w:rPr>
            </w:pPr>
            <w:hyperlink r:id="rId69" w:history="1">
              <w:r w:rsidR="007A7A38">
                <w:rPr>
                  <w:rFonts w:ascii="Arial" w:hAnsi="Arial" w:cs="Arial"/>
                  <w:color w:val="1155CC"/>
                  <w:sz w:val="20"/>
                  <w:szCs w:val="20"/>
                  <w:u w:val="single"/>
                </w:rPr>
                <w:t>http</w:t>
              </w:r>
            </w:hyperlink>
            <w:hyperlink r:id="rId70" w:history="1">
              <w:proofErr w:type="gramStart"/>
              <w:r w:rsidR="007A7A38">
                <w:rPr>
                  <w:rFonts w:ascii="Arial" w:hAnsi="Arial" w:cs="Arial"/>
                  <w:color w:val="1155CC"/>
                  <w:sz w:val="20"/>
                  <w:szCs w:val="20"/>
                  <w:u w:val="single"/>
                </w:rPr>
                <w:t>:/</w:t>
              </w:r>
              <w:proofErr w:type="gramEnd"/>
              <w:r w:rsidR="007A7A38">
                <w:rPr>
                  <w:rFonts w:ascii="Arial" w:hAnsi="Arial" w:cs="Arial"/>
                  <w:color w:val="1155CC"/>
                  <w:sz w:val="20"/>
                  <w:szCs w:val="20"/>
                  <w:u w:val="single"/>
                </w:rPr>
                <w:t>/</w:t>
              </w:r>
            </w:hyperlink>
            <w:hyperlink r:id="rId71" w:history="1">
              <w:r w:rsidR="007A7A38">
                <w:rPr>
                  <w:rFonts w:ascii="Arial" w:hAnsi="Arial" w:cs="Arial"/>
                  <w:color w:val="1155CC"/>
                  <w:sz w:val="20"/>
                  <w:szCs w:val="20"/>
                  <w:u w:val="single"/>
                </w:rPr>
                <w:t>jwilson</w:t>
              </w:r>
            </w:hyperlink>
            <w:hyperlink r:id="rId72" w:history="1">
              <w:r w:rsidR="007A7A38">
                <w:rPr>
                  <w:rFonts w:ascii="Arial" w:hAnsi="Arial" w:cs="Arial"/>
                  <w:color w:val="1155CC"/>
                  <w:sz w:val="20"/>
                  <w:szCs w:val="20"/>
                  <w:u w:val="single"/>
                </w:rPr>
                <w:t>.</w:t>
              </w:r>
            </w:hyperlink>
            <w:hyperlink r:id="rId73" w:history="1">
              <w:r w:rsidR="007A7A38">
                <w:rPr>
                  <w:rFonts w:ascii="Arial" w:hAnsi="Arial" w:cs="Arial"/>
                  <w:color w:val="1155CC"/>
                  <w:sz w:val="20"/>
                  <w:szCs w:val="20"/>
                  <w:u w:val="single"/>
                </w:rPr>
                <w:t>coe</w:t>
              </w:r>
            </w:hyperlink>
            <w:hyperlink r:id="rId74" w:history="1">
              <w:r w:rsidR="007A7A38">
                <w:rPr>
                  <w:rFonts w:ascii="Arial" w:hAnsi="Arial" w:cs="Arial"/>
                  <w:color w:val="1155CC"/>
                  <w:sz w:val="20"/>
                  <w:szCs w:val="20"/>
                  <w:u w:val="single"/>
                </w:rPr>
                <w:t>.</w:t>
              </w:r>
            </w:hyperlink>
            <w:hyperlink r:id="rId75" w:history="1">
              <w:r w:rsidR="007A7A38">
                <w:rPr>
                  <w:rFonts w:ascii="Arial" w:hAnsi="Arial" w:cs="Arial"/>
                  <w:color w:val="1155CC"/>
                  <w:sz w:val="20"/>
                  <w:szCs w:val="20"/>
                  <w:u w:val="single"/>
                </w:rPr>
                <w:t>uga</w:t>
              </w:r>
            </w:hyperlink>
            <w:hyperlink r:id="rId76" w:history="1">
              <w:r w:rsidR="007A7A38">
                <w:rPr>
                  <w:rFonts w:ascii="Arial" w:hAnsi="Arial" w:cs="Arial"/>
                  <w:color w:val="1155CC"/>
                  <w:sz w:val="20"/>
                  <w:szCs w:val="20"/>
                  <w:u w:val="single"/>
                </w:rPr>
                <w:t>.</w:t>
              </w:r>
            </w:hyperlink>
            <w:hyperlink r:id="rId77" w:history="1">
              <w:r w:rsidR="007A7A38">
                <w:rPr>
                  <w:rFonts w:ascii="Arial" w:hAnsi="Arial" w:cs="Arial"/>
                  <w:color w:val="1155CC"/>
                  <w:sz w:val="20"/>
                  <w:szCs w:val="20"/>
                  <w:u w:val="single"/>
                </w:rPr>
                <w:t>edu</w:t>
              </w:r>
            </w:hyperlink>
            <w:hyperlink r:id="rId78" w:history="1">
              <w:r w:rsidR="007A7A38">
                <w:rPr>
                  <w:rFonts w:ascii="Arial" w:hAnsi="Arial" w:cs="Arial"/>
                  <w:color w:val="1155CC"/>
                  <w:sz w:val="20"/>
                  <w:szCs w:val="20"/>
                  <w:u w:val="single"/>
                </w:rPr>
                <w:t>/</w:t>
              </w:r>
            </w:hyperlink>
            <w:hyperlink r:id="rId79" w:history="1">
              <w:r w:rsidR="007A7A38">
                <w:rPr>
                  <w:rFonts w:ascii="Arial" w:hAnsi="Arial" w:cs="Arial"/>
                  <w:color w:val="1155CC"/>
                  <w:sz w:val="20"/>
                  <w:szCs w:val="20"/>
                  <w:u w:val="single"/>
                </w:rPr>
                <w:t>emt</w:t>
              </w:r>
            </w:hyperlink>
            <w:hyperlink r:id="rId80" w:history="1">
              <w:r w:rsidR="007A7A38">
                <w:rPr>
                  <w:rFonts w:ascii="Arial" w:hAnsi="Arial" w:cs="Arial"/>
                  <w:color w:val="1155CC"/>
                  <w:sz w:val="20"/>
                  <w:szCs w:val="20"/>
                  <w:u w:val="single"/>
                </w:rPr>
                <w:t>668/</w:t>
              </w:r>
            </w:hyperlink>
            <w:hyperlink r:id="rId81" w:history="1">
              <w:r w:rsidR="007A7A38">
                <w:rPr>
                  <w:rFonts w:ascii="Arial" w:hAnsi="Arial" w:cs="Arial"/>
                  <w:color w:val="1155CC"/>
                  <w:sz w:val="20"/>
                  <w:szCs w:val="20"/>
                  <w:u w:val="single"/>
                </w:rPr>
                <w:t>EMAT</w:t>
              </w:r>
            </w:hyperlink>
            <w:hyperlink r:id="rId82" w:history="1">
              <w:r w:rsidR="007A7A38">
                <w:rPr>
                  <w:rFonts w:ascii="Arial" w:hAnsi="Arial" w:cs="Arial"/>
                  <w:color w:val="1155CC"/>
                  <w:sz w:val="20"/>
                  <w:szCs w:val="20"/>
                  <w:u w:val="single"/>
                </w:rPr>
                <w:t>66</w:t>
              </w:r>
              <w:r w:rsidR="007A7A38">
                <w:rPr>
                  <w:rFonts w:ascii="Arial" w:hAnsi="Arial" w:cs="Arial"/>
                  <w:color w:val="1155CC"/>
                  <w:sz w:val="20"/>
                  <w:szCs w:val="20"/>
                  <w:u w:val="single"/>
                </w:rPr>
                <w:lastRenderedPageBreak/>
                <w:t>80.</w:t>
              </w:r>
            </w:hyperlink>
            <w:hyperlink r:id="rId83" w:history="1">
              <w:r w:rsidR="007A7A38">
                <w:rPr>
                  <w:rFonts w:ascii="Arial" w:hAnsi="Arial" w:cs="Arial"/>
                  <w:color w:val="1155CC"/>
                  <w:sz w:val="20"/>
                  <w:szCs w:val="20"/>
                  <w:u w:val="single"/>
                </w:rPr>
                <w:t>Folders</w:t>
              </w:r>
            </w:hyperlink>
            <w:hyperlink r:id="rId84" w:history="1">
              <w:r w:rsidR="007A7A38">
                <w:rPr>
                  <w:rFonts w:ascii="Arial" w:hAnsi="Arial" w:cs="Arial"/>
                  <w:color w:val="1155CC"/>
                  <w:sz w:val="20"/>
                  <w:szCs w:val="20"/>
                  <w:u w:val="single"/>
                </w:rPr>
                <w:t>/</w:t>
              </w:r>
            </w:hyperlink>
            <w:hyperlink r:id="rId85" w:history="1">
              <w:r w:rsidR="007A7A38">
                <w:rPr>
                  <w:rFonts w:ascii="Arial" w:hAnsi="Arial" w:cs="Arial"/>
                  <w:color w:val="1155CC"/>
                  <w:sz w:val="20"/>
                  <w:szCs w:val="20"/>
                  <w:u w:val="single"/>
                </w:rPr>
                <w:t>Dickerson</w:t>
              </w:r>
            </w:hyperlink>
            <w:hyperlink r:id="rId86" w:history="1">
              <w:r w:rsidR="007A7A38">
                <w:rPr>
                  <w:rFonts w:ascii="Arial" w:hAnsi="Arial" w:cs="Arial"/>
                  <w:color w:val="1155CC"/>
                  <w:sz w:val="20"/>
                  <w:szCs w:val="20"/>
                  <w:u w:val="single"/>
                </w:rPr>
                <w:t>/</w:t>
              </w:r>
            </w:hyperlink>
            <w:hyperlink r:id="rId87" w:history="1">
              <w:r w:rsidR="007A7A38">
                <w:rPr>
                  <w:rFonts w:ascii="Arial" w:hAnsi="Arial" w:cs="Arial"/>
                  <w:color w:val="1155CC"/>
                  <w:sz w:val="20"/>
                  <w:szCs w:val="20"/>
                  <w:u w:val="single"/>
                </w:rPr>
                <w:t>probability</w:t>
              </w:r>
            </w:hyperlink>
            <w:hyperlink r:id="rId88" w:history="1">
              <w:r w:rsidR="007A7A38">
                <w:rPr>
                  <w:rFonts w:ascii="Arial" w:hAnsi="Arial" w:cs="Arial"/>
                  <w:color w:val="1155CC"/>
                  <w:sz w:val="20"/>
                  <w:szCs w:val="20"/>
                  <w:u w:val="single"/>
                </w:rPr>
                <w:t>/</w:t>
              </w:r>
            </w:hyperlink>
            <w:hyperlink r:id="rId89" w:history="1">
              <w:r w:rsidR="007A7A38">
                <w:rPr>
                  <w:rFonts w:ascii="Arial" w:hAnsi="Arial" w:cs="Arial"/>
                  <w:color w:val="1155CC"/>
                  <w:sz w:val="20"/>
                  <w:szCs w:val="20"/>
                  <w:u w:val="single"/>
                </w:rPr>
                <w:t>titled</w:t>
              </w:r>
            </w:hyperlink>
            <w:hyperlink r:id="rId90" w:history="1">
              <w:r w:rsidR="007A7A38">
                <w:rPr>
                  <w:rFonts w:ascii="Arial" w:hAnsi="Arial" w:cs="Arial"/>
                  <w:color w:val="1155CC"/>
                  <w:sz w:val="20"/>
                  <w:szCs w:val="20"/>
                  <w:u w:val="single"/>
                </w:rPr>
                <w:t>.</w:t>
              </w:r>
            </w:hyperlink>
            <w:hyperlink r:id="rId91" w:history="1">
              <w:r w:rsidR="007A7A38">
                <w:rPr>
                  <w:rFonts w:ascii="Arial" w:hAnsi="Arial" w:cs="Arial"/>
                  <w:color w:val="1155CC"/>
                  <w:sz w:val="20"/>
                  <w:szCs w:val="20"/>
                  <w:u w:val="single"/>
                </w:rPr>
                <w:t>html</w:t>
              </w:r>
            </w:hyperlink>
          </w:p>
          <w:p w:rsidR="00A77B3E" w:rsidRDefault="00A77B3E">
            <w:pPr>
              <w:spacing w:after="0" w:line="240" w:lineRule="auto"/>
              <w:rPr>
                <w:rFonts w:ascii="Arial" w:hAnsi="Arial" w:cs="Arial"/>
                <w:color w:val="CC0000"/>
                <w:sz w:val="20"/>
                <w:szCs w:val="20"/>
              </w:rPr>
            </w:pP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CC0000"/>
                <w:sz w:val="20"/>
                <w:szCs w:val="20"/>
              </w:rPr>
            </w:pPr>
            <w:r>
              <w:rPr>
                <w:rFonts w:ascii="Arial" w:hAnsi="Arial" w:cs="Arial"/>
                <w:color w:val="CC0000"/>
                <w:sz w:val="20"/>
                <w:szCs w:val="20"/>
              </w:rPr>
              <w:t xml:space="preserve">The teacher will use familiar situations as examples to stimulate class discussions on the probability of chance. </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What does it mean when you hear weather reporter predicts a 35 percent chance of rain? How would you write this probability as a percent and ratio?</w:t>
            </w: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What does it mean when you hear a medical statistic that 1 in 3,500 boys will be affected by the genetic diseased </w:t>
            </w:r>
            <w:proofErr w:type="spellStart"/>
            <w:r>
              <w:rPr>
                <w:rFonts w:ascii="Arial" w:hAnsi="Arial" w:cs="Arial"/>
                <w:color w:val="FF0000"/>
                <w:sz w:val="20"/>
                <w:szCs w:val="20"/>
              </w:rPr>
              <w:t>Duchenne</w:t>
            </w:r>
            <w:proofErr w:type="spellEnd"/>
            <w:r>
              <w:rPr>
                <w:rFonts w:ascii="Arial" w:hAnsi="Arial" w:cs="Arial"/>
                <w:color w:val="FF0000"/>
                <w:sz w:val="20"/>
                <w:szCs w:val="20"/>
              </w:rPr>
              <w:t xml:space="preserve"> Muscular Dystrophy. How would you write this probability as a percent and ratio?</w:t>
            </w: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Name professions that use probability.</w:t>
            </w: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color w:val="CC0000"/>
                <w:sz w:val="20"/>
                <w:szCs w:val="20"/>
              </w:rPr>
            </w:pPr>
            <w:r>
              <w:rPr>
                <w:rFonts w:ascii="Arial" w:hAnsi="Arial" w:cs="Arial"/>
                <w:color w:val="CC0000"/>
                <w:sz w:val="20"/>
                <w:szCs w:val="20"/>
              </w:rPr>
              <w:t>Explain the differences between likely, impossible, certain, unlikely, even chance on the probability line.</w:t>
            </w:r>
          </w:p>
          <w:p w:rsidR="00A77B3E" w:rsidRDefault="00A77B3E">
            <w:pPr>
              <w:spacing w:after="0" w:line="240" w:lineRule="auto"/>
              <w:rPr>
                <w:rFonts w:ascii="Arial" w:hAnsi="Arial" w:cs="Arial"/>
                <w:color w:val="CC0000"/>
                <w:sz w:val="20"/>
                <w:szCs w:val="20"/>
              </w:rPr>
            </w:pPr>
          </w:p>
          <w:p w:rsidR="00A77B3E" w:rsidRDefault="00E52808">
            <w:pPr>
              <w:spacing w:after="0" w:line="240" w:lineRule="auto"/>
              <w:rPr>
                <w:rFonts w:ascii="Arial" w:hAnsi="Arial" w:cs="Arial"/>
                <w:color w:val="1155CC"/>
                <w:sz w:val="20"/>
                <w:szCs w:val="20"/>
                <w:u w:val="single"/>
              </w:rPr>
            </w:pPr>
            <w:hyperlink r:id="rId92" w:history="1">
              <w:r w:rsidR="007A7A38">
                <w:rPr>
                  <w:rFonts w:ascii="Arial" w:hAnsi="Arial" w:cs="Arial"/>
                  <w:color w:val="1155CC"/>
                  <w:sz w:val="20"/>
                  <w:szCs w:val="20"/>
                  <w:u w:val="single"/>
                </w:rPr>
                <w:t>http</w:t>
              </w:r>
            </w:hyperlink>
            <w:hyperlink r:id="rId93" w:history="1">
              <w:proofErr w:type="gramStart"/>
              <w:r w:rsidR="007A7A38">
                <w:rPr>
                  <w:rFonts w:ascii="Arial" w:hAnsi="Arial" w:cs="Arial"/>
                  <w:color w:val="1155CC"/>
                  <w:sz w:val="20"/>
                  <w:szCs w:val="20"/>
                  <w:u w:val="single"/>
                </w:rPr>
                <w:t>:/</w:t>
              </w:r>
              <w:proofErr w:type="gramEnd"/>
              <w:r w:rsidR="007A7A38">
                <w:rPr>
                  <w:rFonts w:ascii="Arial" w:hAnsi="Arial" w:cs="Arial"/>
                  <w:color w:val="1155CC"/>
                  <w:sz w:val="20"/>
                  <w:szCs w:val="20"/>
                  <w:u w:val="single"/>
                </w:rPr>
                <w:t>/</w:t>
              </w:r>
            </w:hyperlink>
            <w:hyperlink r:id="rId94" w:history="1">
              <w:r w:rsidR="007A7A38">
                <w:rPr>
                  <w:rFonts w:ascii="Arial" w:hAnsi="Arial" w:cs="Arial"/>
                  <w:color w:val="1155CC"/>
                  <w:sz w:val="20"/>
                  <w:szCs w:val="20"/>
                  <w:u w:val="single"/>
                </w:rPr>
                <w:t>www</w:t>
              </w:r>
            </w:hyperlink>
            <w:hyperlink r:id="rId95" w:history="1">
              <w:r w:rsidR="007A7A38">
                <w:rPr>
                  <w:rFonts w:ascii="Arial" w:hAnsi="Arial" w:cs="Arial"/>
                  <w:color w:val="1155CC"/>
                  <w:sz w:val="20"/>
                  <w:szCs w:val="20"/>
                  <w:u w:val="single"/>
                </w:rPr>
                <w:t>.</w:t>
              </w:r>
            </w:hyperlink>
            <w:hyperlink r:id="rId96" w:history="1">
              <w:r w:rsidR="007A7A38">
                <w:rPr>
                  <w:rFonts w:ascii="Arial" w:hAnsi="Arial" w:cs="Arial"/>
                  <w:color w:val="1155CC"/>
                  <w:sz w:val="20"/>
                  <w:szCs w:val="20"/>
                  <w:u w:val="single"/>
                </w:rPr>
                <w:t>mathsisfun</w:t>
              </w:r>
            </w:hyperlink>
            <w:hyperlink r:id="rId97" w:history="1">
              <w:r w:rsidR="007A7A38">
                <w:rPr>
                  <w:rFonts w:ascii="Arial" w:hAnsi="Arial" w:cs="Arial"/>
                  <w:color w:val="1155CC"/>
                  <w:sz w:val="20"/>
                  <w:szCs w:val="20"/>
                  <w:u w:val="single"/>
                </w:rPr>
                <w:t>.</w:t>
              </w:r>
            </w:hyperlink>
            <w:hyperlink r:id="rId98" w:history="1">
              <w:r w:rsidR="007A7A38">
                <w:rPr>
                  <w:rFonts w:ascii="Arial" w:hAnsi="Arial" w:cs="Arial"/>
                  <w:color w:val="1155CC"/>
                  <w:sz w:val="20"/>
                  <w:szCs w:val="20"/>
                  <w:u w:val="single"/>
                </w:rPr>
                <w:t>com</w:t>
              </w:r>
            </w:hyperlink>
            <w:hyperlink r:id="rId99" w:history="1">
              <w:r w:rsidR="007A7A38">
                <w:rPr>
                  <w:rFonts w:ascii="Arial" w:hAnsi="Arial" w:cs="Arial"/>
                  <w:color w:val="1155CC"/>
                  <w:sz w:val="20"/>
                  <w:szCs w:val="20"/>
                  <w:u w:val="single"/>
                </w:rPr>
                <w:t>/</w:t>
              </w:r>
            </w:hyperlink>
            <w:hyperlink r:id="rId100" w:history="1">
              <w:r w:rsidR="007A7A38">
                <w:rPr>
                  <w:rFonts w:ascii="Arial" w:hAnsi="Arial" w:cs="Arial"/>
                  <w:color w:val="1155CC"/>
                  <w:sz w:val="20"/>
                  <w:szCs w:val="20"/>
                  <w:u w:val="single"/>
                </w:rPr>
                <w:t>data</w:t>
              </w:r>
            </w:hyperlink>
            <w:hyperlink r:id="rId101" w:history="1">
              <w:r w:rsidR="007A7A38">
                <w:rPr>
                  <w:rFonts w:ascii="Arial" w:hAnsi="Arial" w:cs="Arial"/>
                  <w:color w:val="1155CC"/>
                  <w:sz w:val="20"/>
                  <w:szCs w:val="20"/>
                  <w:u w:val="single"/>
                </w:rPr>
                <w:t>/</w:t>
              </w:r>
            </w:hyperlink>
            <w:hyperlink r:id="rId102" w:history="1">
              <w:r w:rsidR="007A7A38">
                <w:rPr>
                  <w:rFonts w:ascii="Arial" w:hAnsi="Arial" w:cs="Arial"/>
                  <w:color w:val="1155CC"/>
                  <w:sz w:val="20"/>
                  <w:szCs w:val="20"/>
                  <w:u w:val="single"/>
                </w:rPr>
                <w:t>probability</w:t>
              </w:r>
            </w:hyperlink>
            <w:hyperlink r:id="rId103" w:history="1">
              <w:r w:rsidR="007A7A38">
                <w:rPr>
                  <w:rFonts w:ascii="Arial" w:hAnsi="Arial" w:cs="Arial"/>
                  <w:color w:val="1155CC"/>
                  <w:sz w:val="20"/>
                  <w:szCs w:val="20"/>
                  <w:u w:val="single"/>
                </w:rPr>
                <w:t>.</w:t>
              </w:r>
            </w:hyperlink>
            <w:hyperlink r:id="rId104" w:history="1">
              <w:r w:rsidR="007A7A38">
                <w:rPr>
                  <w:rFonts w:ascii="Arial" w:hAnsi="Arial" w:cs="Arial"/>
                  <w:color w:val="1155CC"/>
                  <w:sz w:val="20"/>
                  <w:szCs w:val="20"/>
                  <w:u w:val="single"/>
                </w:rPr>
                <w:t>html</w:t>
              </w:r>
            </w:hyperlink>
          </w:p>
          <w:p w:rsidR="00A77B3E" w:rsidRDefault="00A77B3E">
            <w:pPr>
              <w:spacing w:after="0" w:line="240" w:lineRule="auto"/>
              <w:rPr>
                <w:rFonts w:ascii="Arial" w:hAnsi="Arial" w:cs="Arial"/>
                <w:color w:val="CC0000"/>
                <w:sz w:val="20"/>
                <w:szCs w:val="20"/>
              </w:rPr>
            </w:pPr>
          </w:p>
          <w:p w:rsidR="00A77B3E" w:rsidRDefault="00A77B3E">
            <w:pPr>
              <w:spacing w:after="0" w:line="240" w:lineRule="auto"/>
              <w:rPr>
                <w:rFonts w:ascii="Arial" w:hAnsi="Arial" w:cs="Arial"/>
                <w:color w:val="CC0000"/>
                <w:sz w:val="20"/>
                <w:szCs w:val="20"/>
              </w:rPr>
            </w:pP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r>
              <w:rPr>
                <w:rFonts w:ascii="Arial" w:hAnsi="Arial" w:cs="Arial"/>
                <w:sz w:val="20"/>
                <w:szCs w:val="20"/>
              </w:rPr>
              <w:br/>
            </w:r>
          </w:p>
          <w:p w:rsidR="00A77B3E" w:rsidRDefault="007A7A38">
            <w:pPr>
              <w:spacing w:after="0" w:line="240" w:lineRule="auto"/>
              <w:rPr>
                <w:rFonts w:ascii="Arial" w:hAnsi="Arial" w:cs="Arial"/>
                <w:color w:val="CC0000"/>
                <w:sz w:val="20"/>
                <w:szCs w:val="20"/>
              </w:rPr>
            </w:pPr>
            <w:r>
              <w:rPr>
                <w:rFonts w:ascii="Arial" w:hAnsi="Arial" w:cs="Arial"/>
                <w:color w:val="CC0000"/>
                <w:sz w:val="20"/>
                <w:szCs w:val="20"/>
              </w:rPr>
              <w:t>Students will listen to the video and work in groups to define key terms of probability.  Teacher and student will discussion key concept terms.(likely, most likely, least likely and other terms)</w:t>
            </w:r>
          </w:p>
          <w:p w:rsidR="00A77B3E" w:rsidRDefault="007A7A38">
            <w:pPr>
              <w:spacing w:after="0" w:line="240" w:lineRule="auto"/>
              <w:rPr>
                <w:rFonts w:ascii="Arial" w:hAnsi="Arial" w:cs="Arial"/>
                <w:sz w:val="20"/>
                <w:szCs w:val="20"/>
              </w:rPr>
            </w:pPr>
            <w:r>
              <w:rPr>
                <w:rFonts w:ascii="Arial" w:hAnsi="Arial" w:cs="Arial"/>
                <w:sz w:val="20"/>
                <w:szCs w:val="20"/>
              </w:rPr>
              <w:br/>
            </w:r>
            <w:hyperlink r:id="rId105" w:history="1">
              <w:r>
                <w:rPr>
                  <w:rFonts w:ascii="Arial" w:hAnsi="Arial" w:cs="Arial"/>
                  <w:color w:val="1155CC"/>
                  <w:sz w:val="20"/>
                  <w:szCs w:val="20"/>
                  <w:u w:val="single"/>
                </w:rPr>
                <w:t>https</w:t>
              </w:r>
            </w:hyperlink>
            <w:hyperlink r:id="rId106" w:history="1">
              <w:proofErr w:type="gramStart"/>
              <w:r>
                <w:rPr>
                  <w:rFonts w:ascii="Arial" w:hAnsi="Arial" w:cs="Arial"/>
                  <w:color w:val="1155CC"/>
                  <w:sz w:val="20"/>
                  <w:szCs w:val="20"/>
                  <w:u w:val="single"/>
                </w:rPr>
                <w:t>:/</w:t>
              </w:r>
              <w:proofErr w:type="gramEnd"/>
              <w:r>
                <w:rPr>
                  <w:rFonts w:ascii="Arial" w:hAnsi="Arial" w:cs="Arial"/>
                  <w:color w:val="1155CC"/>
                  <w:sz w:val="20"/>
                  <w:szCs w:val="20"/>
                  <w:u w:val="single"/>
                </w:rPr>
                <w:t>/</w:t>
              </w:r>
            </w:hyperlink>
            <w:hyperlink r:id="rId107" w:history="1">
              <w:r>
                <w:rPr>
                  <w:rFonts w:ascii="Arial" w:hAnsi="Arial" w:cs="Arial"/>
                  <w:color w:val="1155CC"/>
                  <w:sz w:val="20"/>
                  <w:szCs w:val="20"/>
                  <w:u w:val="single"/>
                </w:rPr>
                <w:t>www</w:t>
              </w:r>
            </w:hyperlink>
            <w:hyperlink r:id="rId108" w:history="1">
              <w:r>
                <w:rPr>
                  <w:rFonts w:ascii="Arial" w:hAnsi="Arial" w:cs="Arial"/>
                  <w:color w:val="1155CC"/>
                  <w:sz w:val="20"/>
                  <w:szCs w:val="20"/>
                  <w:u w:val="single"/>
                </w:rPr>
                <w:t>.</w:t>
              </w:r>
            </w:hyperlink>
            <w:hyperlink r:id="rId109" w:history="1">
              <w:r>
                <w:rPr>
                  <w:rFonts w:ascii="Arial" w:hAnsi="Arial" w:cs="Arial"/>
                  <w:color w:val="1155CC"/>
                  <w:sz w:val="20"/>
                  <w:szCs w:val="20"/>
                  <w:u w:val="single"/>
                </w:rPr>
                <w:t>youtube</w:t>
              </w:r>
            </w:hyperlink>
            <w:hyperlink r:id="rId110" w:history="1">
              <w:r>
                <w:rPr>
                  <w:rFonts w:ascii="Arial" w:hAnsi="Arial" w:cs="Arial"/>
                  <w:color w:val="1155CC"/>
                  <w:sz w:val="20"/>
                  <w:szCs w:val="20"/>
                  <w:u w:val="single"/>
                </w:rPr>
                <w:t>.</w:t>
              </w:r>
            </w:hyperlink>
            <w:hyperlink r:id="rId111" w:history="1">
              <w:r>
                <w:rPr>
                  <w:rFonts w:ascii="Arial" w:hAnsi="Arial" w:cs="Arial"/>
                  <w:color w:val="1155CC"/>
                  <w:sz w:val="20"/>
                  <w:szCs w:val="20"/>
                  <w:u w:val="single"/>
                </w:rPr>
                <w:t>com</w:t>
              </w:r>
            </w:hyperlink>
            <w:hyperlink r:id="rId112" w:history="1">
              <w:r>
                <w:rPr>
                  <w:rFonts w:ascii="Arial" w:hAnsi="Arial" w:cs="Arial"/>
                  <w:color w:val="1155CC"/>
                  <w:sz w:val="20"/>
                  <w:szCs w:val="20"/>
                  <w:u w:val="single"/>
                </w:rPr>
                <w:t>/</w:t>
              </w:r>
            </w:hyperlink>
            <w:hyperlink r:id="rId113" w:history="1">
              <w:r>
                <w:rPr>
                  <w:rFonts w:ascii="Arial" w:hAnsi="Arial" w:cs="Arial"/>
                  <w:color w:val="1155CC"/>
                  <w:sz w:val="20"/>
                  <w:szCs w:val="20"/>
                  <w:u w:val="single"/>
                </w:rPr>
                <w:t>watch</w:t>
              </w:r>
            </w:hyperlink>
            <w:hyperlink r:id="rId114" w:history="1">
              <w:r>
                <w:rPr>
                  <w:rFonts w:ascii="Arial" w:hAnsi="Arial" w:cs="Arial"/>
                  <w:color w:val="1155CC"/>
                  <w:sz w:val="20"/>
                  <w:szCs w:val="20"/>
                  <w:u w:val="single"/>
                </w:rPr>
                <w:t>?</w:t>
              </w:r>
            </w:hyperlink>
            <w:hyperlink r:id="rId115" w:history="1">
              <w:r>
                <w:rPr>
                  <w:rFonts w:ascii="Arial" w:hAnsi="Arial" w:cs="Arial"/>
                  <w:color w:val="1155CC"/>
                  <w:sz w:val="20"/>
                  <w:szCs w:val="20"/>
                  <w:u w:val="single"/>
                </w:rPr>
                <w:t>v</w:t>
              </w:r>
            </w:hyperlink>
            <w:hyperlink r:id="rId116" w:history="1">
              <w:r>
                <w:rPr>
                  <w:rFonts w:ascii="Arial" w:hAnsi="Arial" w:cs="Arial"/>
                  <w:color w:val="1155CC"/>
                  <w:sz w:val="20"/>
                  <w:szCs w:val="20"/>
                  <w:u w:val="single"/>
                </w:rPr>
                <w:t>=5</w:t>
              </w:r>
            </w:hyperlink>
            <w:hyperlink r:id="rId117" w:history="1">
              <w:r>
                <w:rPr>
                  <w:rFonts w:ascii="Arial" w:hAnsi="Arial" w:cs="Arial"/>
                  <w:color w:val="1155CC"/>
                  <w:sz w:val="20"/>
                  <w:szCs w:val="20"/>
                  <w:u w:val="single"/>
                </w:rPr>
                <w:t>VM</w:t>
              </w:r>
            </w:hyperlink>
            <w:hyperlink r:id="rId118" w:history="1">
              <w:r>
                <w:rPr>
                  <w:rFonts w:ascii="Arial" w:hAnsi="Arial" w:cs="Arial"/>
                  <w:color w:val="1155CC"/>
                  <w:sz w:val="20"/>
                  <w:szCs w:val="20"/>
                  <w:u w:val="single"/>
                </w:rPr>
                <w:t>1</w:t>
              </w:r>
            </w:hyperlink>
            <w:hyperlink r:id="rId119" w:history="1">
              <w:r>
                <w:rPr>
                  <w:rFonts w:ascii="Arial" w:hAnsi="Arial" w:cs="Arial"/>
                  <w:color w:val="1155CC"/>
                  <w:sz w:val="20"/>
                  <w:szCs w:val="20"/>
                  <w:u w:val="single"/>
                </w:rPr>
                <w:t>LZx</w:t>
              </w:r>
            </w:hyperlink>
            <w:hyperlink r:id="rId120" w:history="1">
              <w:r>
                <w:rPr>
                  <w:rFonts w:ascii="Arial" w:hAnsi="Arial" w:cs="Arial"/>
                  <w:color w:val="1155CC"/>
                  <w:sz w:val="20"/>
                  <w:szCs w:val="20"/>
                  <w:u w:val="single"/>
                </w:rPr>
                <w:t>_</w:t>
              </w:r>
            </w:hyperlink>
            <w:hyperlink r:id="rId121" w:history="1">
              <w:r>
                <w:rPr>
                  <w:rFonts w:ascii="Arial" w:hAnsi="Arial" w:cs="Arial"/>
                  <w:color w:val="1155CC"/>
                  <w:sz w:val="20"/>
                  <w:szCs w:val="20"/>
                  <w:u w:val="single"/>
                </w:rPr>
                <w:t>fpE</w:t>
              </w:r>
            </w:hyperlink>
          </w:p>
          <w:p w:rsidR="00A77B3E" w:rsidRDefault="00A77B3E">
            <w:pPr>
              <w:spacing w:after="0" w:line="240" w:lineRule="auto"/>
              <w:rPr>
                <w:rFonts w:ascii="Arial" w:hAnsi="Arial" w:cs="Arial"/>
                <w:sz w:val="20"/>
                <w:szCs w:val="20"/>
              </w:rPr>
            </w:pPr>
          </w:p>
          <w:p w:rsidR="00A77B3E" w:rsidRDefault="00E52808">
            <w:pPr>
              <w:spacing w:after="0" w:line="240" w:lineRule="auto"/>
              <w:rPr>
                <w:rFonts w:ascii="Arial" w:hAnsi="Arial" w:cs="Arial"/>
                <w:b/>
                <w:bCs/>
                <w:color w:val="1155CC"/>
                <w:sz w:val="20"/>
                <w:szCs w:val="20"/>
                <w:u w:val="single"/>
              </w:rPr>
            </w:pPr>
            <w:hyperlink r:id="rId122" w:history="1">
              <w:r w:rsidR="007A7A38">
                <w:rPr>
                  <w:rFonts w:ascii="Arial" w:hAnsi="Arial" w:cs="Arial"/>
                  <w:b/>
                  <w:bCs/>
                  <w:color w:val="1155CC"/>
                  <w:sz w:val="20"/>
                  <w:szCs w:val="20"/>
                  <w:u w:val="single"/>
                </w:rPr>
                <w:t>http</w:t>
              </w:r>
            </w:hyperlink>
            <w:hyperlink r:id="rId123" w:history="1">
              <w:proofErr w:type="gramStart"/>
              <w:r w:rsidR="007A7A38">
                <w:rPr>
                  <w:rFonts w:ascii="Arial" w:hAnsi="Arial" w:cs="Arial"/>
                  <w:b/>
                  <w:bCs/>
                  <w:color w:val="1155CC"/>
                  <w:sz w:val="20"/>
                  <w:szCs w:val="20"/>
                  <w:u w:val="single"/>
                </w:rPr>
                <w:t>:/</w:t>
              </w:r>
              <w:proofErr w:type="gramEnd"/>
              <w:r w:rsidR="007A7A38">
                <w:rPr>
                  <w:rFonts w:ascii="Arial" w:hAnsi="Arial" w:cs="Arial"/>
                  <w:b/>
                  <w:bCs/>
                  <w:color w:val="1155CC"/>
                  <w:sz w:val="20"/>
                  <w:szCs w:val="20"/>
                  <w:u w:val="single"/>
                </w:rPr>
                <w:t>/</w:t>
              </w:r>
            </w:hyperlink>
            <w:hyperlink r:id="rId124" w:history="1">
              <w:r w:rsidR="007A7A38">
                <w:rPr>
                  <w:rFonts w:ascii="Arial" w:hAnsi="Arial" w:cs="Arial"/>
                  <w:b/>
                  <w:bCs/>
                  <w:color w:val="1155CC"/>
                  <w:sz w:val="20"/>
                  <w:szCs w:val="20"/>
                  <w:u w:val="single"/>
                </w:rPr>
                <w:t>www</w:t>
              </w:r>
            </w:hyperlink>
            <w:hyperlink r:id="rId125" w:history="1">
              <w:r w:rsidR="007A7A38">
                <w:rPr>
                  <w:rFonts w:ascii="Arial" w:hAnsi="Arial" w:cs="Arial"/>
                  <w:b/>
                  <w:bCs/>
                  <w:color w:val="1155CC"/>
                  <w:sz w:val="20"/>
                  <w:szCs w:val="20"/>
                  <w:u w:val="single"/>
                </w:rPr>
                <w:t>.</w:t>
              </w:r>
            </w:hyperlink>
            <w:hyperlink r:id="rId126" w:history="1">
              <w:r w:rsidR="007A7A38">
                <w:rPr>
                  <w:rFonts w:ascii="Arial" w:hAnsi="Arial" w:cs="Arial"/>
                  <w:b/>
                  <w:bCs/>
                  <w:color w:val="1155CC"/>
                  <w:sz w:val="20"/>
                  <w:szCs w:val="20"/>
                  <w:u w:val="single"/>
                </w:rPr>
                <w:t>mathsisfun</w:t>
              </w:r>
            </w:hyperlink>
            <w:hyperlink r:id="rId127" w:history="1">
              <w:r w:rsidR="007A7A38">
                <w:rPr>
                  <w:rFonts w:ascii="Arial" w:hAnsi="Arial" w:cs="Arial"/>
                  <w:b/>
                  <w:bCs/>
                  <w:color w:val="1155CC"/>
                  <w:sz w:val="20"/>
                  <w:szCs w:val="20"/>
                  <w:u w:val="single"/>
                </w:rPr>
                <w:t>.</w:t>
              </w:r>
            </w:hyperlink>
            <w:hyperlink r:id="rId128" w:history="1">
              <w:r w:rsidR="007A7A38">
                <w:rPr>
                  <w:rFonts w:ascii="Arial" w:hAnsi="Arial" w:cs="Arial"/>
                  <w:b/>
                  <w:bCs/>
                  <w:color w:val="1155CC"/>
                  <w:sz w:val="20"/>
                  <w:szCs w:val="20"/>
                  <w:u w:val="single"/>
                </w:rPr>
                <w:t>com</w:t>
              </w:r>
            </w:hyperlink>
            <w:hyperlink r:id="rId129" w:history="1">
              <w:r w:rsidR="007A7A38">
                <w:rPr>
                  <w:rFonts w:ascii="Arial" w:hAnsi="Arial" w:cs="Arial"/>
                  <w:b/>
                  <w:bCs/>
                  <w:color w:val="1155CC"/>
                  <w:sz w:val="20"/>
                  <w:szCs w:val="20"/>
                  <w:u w:val="single"/>
                </w:rPr>
                <w:t>/</w:t>
              </w:r>
            </w:hyperlink>
            <w:hyperlink r:id="rId130" w:history="1">
              <w:r w:rsidR="007A7A38">
                <w:rPr>
                  <w:rFonts w:ascii="Arial" w:hAnsi="Arial" w:cs="Arial"/>
                  <w:b/>
                  <w:bCs/>
                  <w:color w:val="1155CC"/>
                  <w:sz w:val="20"/>
                  <w:szCs w:val="20"/>
                  <w:u w:val="single"/>
                </w:rPr>
                <w:t>data</w:t>
              </w:r>
            </w:hyperlink>
            <w:hyperlink r:id="rId131" w:history="1">
              <w:r w:rsidR="007A7A38">
                <w:rPr>
                  <w:rFonts w:ascii="Arial" w:hAnsi="Arial" w:cs="Arial"/>
                  <w:b/>
                  <w:bCs/>
                  <w:color w:val="1155CC"/>
                  <w:sz w:val="20"/>
                  <w:szCs w:val="20"/>
                  <w:u w:val="single"/>
                </w:rPr>
                <w:t>/</w:t>
              </w:r>
            </w:hyperlink>
            <w:hyperlink r:id="rId132" w:history="1">
              <w:r w:rsidR="007A7A38">
                <w:rPr>
                  <w:rFonts w:ascii="Arial" w:hAnsi="Arial" w:cs="Arial"/>
                  <w:b/>
                  <w:bCs/>
                  <w:color w:val="1155CC"/>
                  <w:sz w:val="20"/>
                  <w:szCs w:val="20"/>
                  <w:u w:val="single"/>
                </w:rPr>
                <w:t>probability</w:t>
              </w:r>
            </w:hyperlink>
            <w:hyperlink r:id="rId133" w:history="1">
              <w:r w:rsidR="007A7A38">
                <w:rPr>
                  <w:rFonts w:ascii="Arial" w:hAnsi="Arial" w:cs="Arial"/>
                  <w:b/>
                  <w:bCs/>
                  <w:color w:val="1155CC"/>
                  <w:sz w:val="20"/>
                  <w:szCs w:val="20"/>
                  <w:u w:val="single"/>
                </w:rPr>
                <w:t>.</w:t>
              </w:r>
            </w:hyperlink>
            <w:hyperlink r:id="rId134" w:history="1">
              <w:r w:rsidR="007A7A38">
                <w:rPr>
                  <w:rFonts w:ascii="Arial" w:hAnsi="Arial" w:cs="Arial"/>
                  <w:b/>
                  <w:bCs/>
                  <w:color w:val="1155CC"/>
                  <w:sz w:val="20"/>
                  <w:szCs w:val="20"/>
                  <w:u w:val="single"/>
                </w:rPr>
                <w:t>html</w:t>
              </w:r>
            </w:hyperlink>
          </w:p>
          <w:p w:rsidR="00A77B3E" w:rsidRDefault="00A77B3E">
            <w:pPr>
              <w:spacing w:after="0" w:line="240" w:lineRule="auto"/>
              <w:rPr>
                <w:rFonts w:ascii="Arial" w:hAnsi="Arial" w:cs="Arial"/>
                <w:b/>
                <w:bCs/>
                <w:sz w:val="20"/>
                <w:szCs w:val="20"/>
              </w:rPr>
            </w:pPr>
          </w:p>
          <w:p w:rsidR="00A77B3E" w:rsidRDefault="00E52808">
            <w:pPr>
              <w:spacing w:after="0" w:line="240" w:lineRule="auto"/>
              <w:rPr>
                <w:rFonts w:ascii="Arial" w:hAnsi="Arial" w:cs="Arial"/>
                <w:b/>
                <w:bCs/>
                <w:color w:val="1155CC"/>
                <w:sz w:val="20"/>
                <w:szCs w:val="20"/>
                <w:u w:val="single"/>
              </w:rPr>
            </w:pPr>
            <w:hyperlink r:id="rId135" w:history="1">
              <w:r w:rsidR="007A7A38">
                <w:rPr>
                  <w:rFonts w:ascii="Arial" w:hAnsi="Arial" w:cs="Arial"/>
                  <w:b/>
                  <w:bCs/>
                  <w:color w:val="1155CC"/>
                  <w:sz w:val="20"/>
                  <w:szCs w:val="20"/>
                  <w:u w:val="single"/>
                </w:rPr>
                <w:t>http</w:t>
              </w:r>
            </w:hyperlink>
            <w:hyperlink r:id="rId136" w:history="1">
              <w:proofErr w:type="gramStart"/>
              <w:r w:rsidR="007A7A38">
                <w:rPr>
                  <w:rFonts w:ascii="Arial" w:hAnsi="Arial" w:cs="Arial"/>
                  <w:b/>
                  <w:bCs/>
                  <w:color w:val="1155CC"/>
                  <w:sz w:val="20"/>
                  <w:szCs w:val="20"/>
                  <w:u w:val="single"/>
                </w:rPr>
                <w:t>:/</w:t>
              </w:r>
              <w:proofErr w:type="gramEnd"/>
              <w:r w:rsidR="007A7A38">
                <w:rPr>
                  <w:rFonts w:ascii="Arial" w:hAnsi="Arial" w:cs="Arial"/>
                  <w:b/>
                  <w:bCs/>
                  <w:color w:val="1155CC"/>
                  <w:sz w:val="20"/>
                  <w:szCs w:val="20"/>
                  <w:u w:val="single"/>
                </w:rPr>
                <w:t>/</w:t>
              </w:r>
            </w:hyperlink>
            <w:hyperlink r:id="rId137" w:history="1">
              <w:r w:rsidR="007A7A38">
                <w:rPr>
                  <w:rFonts w:ascii="Arial" w:hAnsi="Arial" w:cs="Arial"/>
                  <w:b/>
                  <w:bCs/>
                  <w:color w:val="1155CC"/>
                  <w:sz w:val="20"/>
                  <w:szCs w:val="20"/>
                  <w:u w:val="single"/>
                </w:rPr>
                <w:t>quizlet</w:t>
              </w:r>
            </w:hyperlink>
            <w:hyperlink r:id="rId138" w:history="1">
              <w:r w:rsidR="007A7A38">
                <w:rPr>
                  <w:rFonts w:ascii="Arial" w:hAnsi="Arial" w:cs="Arial"/>
                  <w:b/>
                  <w:bCs/>
                  <w:color w:val="1155CC"/>
                  <w:sz w:val="20"/>
                  <w:szCs w:val="20"/>
                  <w:u w:val="single"/>
                </w:rPr>
                <w:t>.</w:t>
              </w:r>
            </w:hyperlink>
            <w:hyperlink r:id="rId139" w:history="1">
              <w:r w:rsidR="007A7A38">
                <w:rPr>
                  <w:rFonts w:ascii="Arial" w:hAnsi="Arial" w:cs="Arial"/>
                  <w:b/>
                  <w:bCs/>
                  <w:color w:val="1155CC"/>
                  <w:sz w:val="20"/>
                  <w:szCs w:val="20"/>
                  <w:u w:val="single"/>
                </w:rPr>
                <w:t>com</w:t>
              </w:r>
            </w:hyperlink>
            <w:hyperlink r:id="rId140" w:history="1">
              <w:r w:rsidR="007A7A38">
                <w:rPr>
                  <w:rFonts w:ascii="Arial" w:hAnsi="Arial" w:cs="Arial"/>
                  <w:b/>
                  <w:bCs/>
                  <w:color w:val="1155CC"/>
                  <w:sz w:val="20"/>
                  <w:szCs w:val="20"/>
                  <w:u w:val="single"/>
                </w:rPr>
                <w:t>/21473022/</w:t>
              </w:r>
            </w:hyperlink>
            <w:hyperlink r:id="rId141" w:history="1">
              <w:r w:rsidR="007A7A38">
                <w:rPr>
                  <w:rFonts w:ascii="Arial" w:hAnsi="Arial" w:cs="Arial"/>
                  <w:b/>
                  <w:bCs/>
                  <w:color w:val="1155CC"/>
                  <w:sz w:val="20"/>
                  <w:szCs w:val="20"/>
                  <w:u w:val="single"/>
                </w:rPr>
                <w:t>flashcards</w:t>
              </w:r>
            </w:hyperlink>
          </w:p>
          <w:p w:rsidR="00A77B3E" w:rsidRDefault="007A7A38">
            <w:pPr>
              <w:spacing w:after="0" w:line="240" w:lineRule="auto"/>
              <w:rPr>
                <w:rFonts w:ascii="Arial" w:hAnsi="Arial" w:cs="Arial"/>
                <w:b/>
                <w:bCs/>
                <w:sz w:val="20"/>
                <w:szCs w:val="20"/>
              </w:rPr>
            </w:pPr>
            <w:r>
              <w:rPr>
                <w:rFonts w:ascii="Arial" w:hAnsi="Arial" w:cs="Arial"/>
                <w:b/>
                <w:bCs/>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A77B3E">
            <w:pPr>
              <w:spacing w:after="0" w:line="240" w:lineRule="auto"/>
              <w:rPr>
                <w:rFonts w:ascii="Arial" w:hAnsi="Arial" w:cs="Arial"/>
                <w:b/>
                <w:bCs/>
                <w:sz w:val="20"/>
                <w:szCs w:val="20"/>
              </w:rPr>
            </w:pPr>
          </w:p>
          <w:p w:rsidR="00A77B3E" w:rsidRDefault="00A77B3E">
            <w:pPr>
              <w:spacing w:after="0" w:line="240" w:lineRule="auto"/>
              <w:rPr>
                <w:rFonts w:ascii="Arial" w:hAnsi="Arial" w:cs="Arial"/>
                <w:b/>
                <w:bCs/>
                <w:sz w:val="20"/>
                <w:szCs w:val="20"/>
              </w:rPr>
            </w:pP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CC0000"/>
                <w:sz w:val="20"/>
                <w:szCs w:val="20"/>
              </w:rPr>
            </w:pPr>
            <w:r>
              <w:rPr>
                <w:rFonts w:ascii="Arial" w:hAnsi="Arial" w:cs="Arial"/>
                <w:color w:val="CC0000"/>
                <w:sz w:val="20"/>
                <w:szCs w:val="20"/>
              </w:rPr>
              <w:t>Students will c</w:t>
            </w:r>
            <w:r w:rsidR="00831449">
              <w:rPr>
                <w:rFonts w:ascii="Arial" w:hAnsi="Arial" w:cs="Arial"/>
                <w:color w:val="CC0000"/>
                <w:sz w:val="20"/>
                <w:szCs w:val="20"/>
              </w:rPr>
              <w:t>reate and display definition of</w:t>
            </w:r>
            <w:r>
              <w:rPr>
                <w:rFonts w:ascii="Arial" w:hAnsi="Arial" w:cs="Arial"/>
                <w:color w:val="CC0000"/>
                <w:sz w:val="20"/>
                <w:szCs w:val="20"/>
              </w:rPr>
              <w:t xml:space="preserve"> terms worksheet or flash cards on the walls in the classroom. Class participation and definition activities. </w:t>
            </w:r>
          </w:p>
          <w:p w:rsidR="00A77B3E" w:rsidRDefault="00A77B3E">
            <w:pPr>
              <w:spacing w:after="0" w:line="240" w:lineRule="auto"/>
              <w:rPr>
                <w:rFonts w:ascii="Arial" w:hAnsi="Arial" w:cs="Arial"/>
                <w:color w:val="CC0000"/>
                <w:sz w:val="20"/>
                <w:szCs w:val="20"/>
              </w:rPr>
            </w:pPr>
          </w:p>
          <w:p w:rsidR="00A77B3E" w:rsidRDefault="00A77B3E">
            <w:pPr>
              <w:spacing w:after="0" w:line="240" w:lineRule="auto"/>
              <w:rPr>
                <w:rFonts w:ascii="Arial" w:hAnsi="Arial" w:cs="Arial"/>
                <w:color w:val="CC0000"/>
                <w:sz w:val="20"/>
                <w:szCs w:val="20"/>
              </w:rPr>
            </w:pPr>
          </w:p>
          <w:p w:rsidR="00A77B3E" w:rsidRDefault="00A77B3E">
            <w:pPr>
              <w:spacing w:after="0" w:line="240" w:lineRule="auto"/>
              <w:rPr>
                <w:rFonts w:ascii="Arial" w:hAnsi="Arial" w:cs="Arial"/>
                <w:color w:val="CC0000"/>
                <w:sz w:val="20"/>
                <w:szCs w:val="20"/>
              </w:rPr>
            </w:pPr>
          </w:p>
          <w:p w:rsidR="00A77B3E" w:rsidRDefault="00A77B3E">
            <w:pPr>
              <w:spacing w:after="0" w:line="240" w:lineRule="auto"/>
              <w:rPr>
                <w:rFonts w:ascii="Arial" w:hAnsi="Arial" w:cs="Arial"/>
                <w:color w:val="CC0000"/>
                <w:sz w:val="20"/>
                <w:szCs w:val="20"/>
              </w:rPr>
            </w:pPr>
          </w:p>
        </w:tc>
      </w:tr>
    </w:tbl>
    <w:p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4087"/>
        <w:gridCol w:w="4087"/>
        <w:gridCol w:w="4085"/>
      </w:tblGrid>
      <w:tr w:rsidR="00A77B3E" w:rsidTr="008B11E8">
        <w:tc>
          <w:tcPr>
            <w:tcW w:w="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jc w:val="center"/>
            </w:pPr>
            <w:r>
              <w:rPr>
                <w:rFonts w:ascii="Arial" w:hAnsi="Arial" w:cs="Arial"/>
                <w:b/>
                <w:bCs/>
                <w:sz w:val="20"/>
                <w:szCs w:val="20"/>
              </w:rPr>
              <w:t xml:space="preserve">Day 2 </w:t>
            </w:r>
          </w:p>
        </w:tc>
        <w:tc>
          <w:tcPr>
            <w:tcW w:w="1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u w:val="single"/>
              </w:rPr>
              <w:br/>
            </w:r>
          </w:p>
          <w:p w:rsidR="00A77B3E" w:rsidRDefault="007A7A3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 xml:space="preserve">: </w:t>
            </w:r>
          </w:p>
          <w:p w:rsidR="00A77B3E" w:rsidRDefault="007A7A38">
            <w:pPr>
              <w:spacing w:after="0" w:line="240" w:lineRule="auto"/>
              <w:rPr>
                <w:color w:val="0070C0"/>
              </w:rPr>
            </w:pPr>
            <w:r>
              <w:rPr>
                <w:color w:val="0070C0"/>
              </w:rPr>
              <w:t xml:space="preserve">What does it mean that </w:t>
            </w:r>
            <w:proofErr w:type="spellStart"/>
            <w:r>
              <w:rPr>
                <w:color w:val="0070C0"/>
              </w:rPr>
              <w:t>Duchenne</w:t>
            </w:r>
            <w:proofErr w:type="spellEnd"/>
            <w:r>
              <w:rPr>
                <w:color w:val="0070C0"/>
              </w:rPr>
              <w:t xml:space="preserve"> Muscular Dystrophy is a genetic disease? How did Darius get DMD?</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r>
              <w:rPr>
                <w:rFonts w:ascii="Arial" w:hAnsi="Arial" w:cs="Arial"/>
                <w:sz w:val="20"/>
                <w:szCs w:val="20"/>
              </w:rPr>
              <w:br/>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Read questions 7-14.</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Watch DGW.</w:t>
            </w:r>
          </w:p>
          <w:p w:rsidR="00A77B3E" w:rsidRDefault="007A7A38">
            <w:pPr>
              <w:spacing w:after="0" w:line="240" w:lineRule="auto"/>
              <w:rPr>
                <w:color w:val="0070C0"/>
              </w:rPr>
            </w:pPr>
            <w:r>
              <w:rPr>
                <w:color w:val="0070C0"/>
              </w:rPr>
              <w:t>Complete questions 7-14</w:t>
            </w: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r>
              <w:rPr>
                <w:rFonts w:ascii="Arial" w:hAnsi="Arial" w:cs="Arial"/>
                <w:sz w:val="20"/>
                <w:szCs w:val="20"/>
              </w:rPr>
              <w:lastRenderedPageBreak/>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1. What is Darius’s main objective for being a part of this documentary?</w:t>
            </w:r>
          </w:p>
          <w:p w:rsidR="00A77B3E" w:rsidRDefault="007A7A38">
            <w:pPr>
              <w:spacing w:after="0" w:line="240" w:lineRule="auto"/>
              <w:rPr>
                <w:color w:val="0070C0"/>
              </w:rPr>
            </w:pPr>
            <w:r>
              <w:rPr>
                <w:color w:val="0070C0"/>
              </w:rPr>
              <w:t>2. How do you think you have been affected by watching this film?</w:t>
            </w:r>
          </w:p>
          <w:p w:rsidR="00A77B3E" w:rsidRDefault="007A7A38">
            <w:pPr>
              <w:spacing w:after="0" w:line="240" w:lineRule="auto"/>
              <w:rPr>
                <w:rFonts w:ascii="Arial" w:hAnsi="Arial" w:cs="Arial"/>
                <w:sz w:val="20"/>
                <w:szCs w:val="20"/>
              </w:rPr>
            </w:pPr>
            <w:r>
              <w:rPr>
                <w:rFonts w:ascii="Arial" w:hAnsi="Arial" w:cs="Arial"/>
                <w:sz w:val="20"/>
                <w:szCs w:val="20"/>
              </w:rPr>
              <w:t xml:space="preserve"> </w:t>
            </w:r>
          </w:p>
        </w:tc>
        <w:tc>
          <w:tcPr>
            <w:tcW w:w="1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color w:val="38761D"/>
                <w:sz w:val="20"/>
                <w:szCs w:val="20"/>
              </w:rPr>
              <w:lastRenderedPageBreak/>
              <w:t xml:space="preserve">Technology needed: </w:t>
            </w:r>
            <w:proofErr w:type="spellStart"/>
            <w:r>
              <w:rPr>
                <w:rFonts w:ascii="Arial" w:hAnsi="Arial" w:cs="Arial"/>
                <w:color w:val="38761D"/>
                <w:sz w:val="20"/>
                <w:szCs w:val="20"/>
              </w:rPr>
              <w:t>Smartboard</w:t>
            </w:r>
            <w:proofErr w:type="spellEnd"/>
            <w:r>
              <w:rPr>
                <w:rFonts w:ascii="Arial" w:hAnsi="Arial" w:cs="Arial"/>
                <w:color w:val="38761D"/>
                <w:sz w:val="20"/>
                <w:szCs w:val="20"/>
              </w:rPr>
              <w:t>, student computers</w:t>
            </w:r>
          </w:p>
          <w:p w:rsidR="00A77B3E" w:rsidRDefault="007A7A38">
            <w:pPr>
              <w:spacing w:before="220" w:after="220"/>
              <w:rPr>
                <w:rFonts w:ascii="Arial" w:hAnsi="Arial" w:cs="Arial"/>
                <w:b/>
                <w:bCs/>
                <w:sz w:val="20"/>
                <w:szCs w:val="20"/>
              </w:rPr>
            </w:pPr>
            <w:r>
              <w:rPr>
                <w:rFonts w:ascii="Arial" w:hAnsi="Arial" w:cs="Arial"/>
                <w:b/>
                <w:bCs/>
                <w:sz w:val="20"/>
                <w:szCs w:val="20"/>
              </w:rPr>
              <w:t xml:space="preserve">Opening: </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 xml:space="preserve">Review relationship between chromosomes, DNA, and genes.  Label the </w:t>
            </w:r>
            <w:proofErr w:type="gramStart"/>
            <w:r>
              <w:rPr>
                <w:rFonts w:ascii="Arial" w:hAnsi="Arial" w:cs="Arial"/>
                <w:b/>
                <w:bCs/>
                <w:color w:val="38761D"/>
                <w:sz w:val="20"/>
                <w:szCs w:val="20"/>
              </w:rPr>
              <w:t>diagram</w:t>
            </w:r>
            <w:r>
              <w:rPr>
                <w:rFonts w:ascii="Arial" w:hAnsi="Arial" w:cs="Arial"/>
                <w:color w:val="38761D"/>
                <w:sz w:val="20"/>
                <w:szCs w:val="20"/>
              </w:rPr>
              <w:t>(</w:t>
            </w:r>
            <w:proofErr w:type="gramEnd"/>
            <w:r>
              <w:rPr>
                <w:rFonts w:ascii="Arial" w:hAnsi="Arial" w:cs="Arial"/>
                <w:color w:val="38761D"/>
                <w:sz w:val="20"/>
                <w:szCs w:val="20"/>
              </w:rPr>
              <w:t xml:space="preserve">Science Resource Folder) with terms provided (Slide 10) . You can do this as a class or print and do individually.  </w:t>
            </w:r>
          </w:p>
          <w:p w:rsidR="00A77B3E" w:rsidRDefault="007A7A38">
            <w:pPr>
              <w:spacing w:before="220" w:after="220"/>
              <w:rPr>
                <w:rFonts w:ascii="Arial" w:hAnsi="Arial" w:cs="Arial"/>
                <w:b/>
                <w:bCs/>
                <w:sz w:val="20"/>
                <w:szCs w:val="20"/>
              </w:rPr>
            </w:pPr>
            <w:r>
              <w:rPr>
                <w:rFonts w:ascii="Arial" w:hAnsi="Arial" w:cs="Arial"/>
                <w:b/>
                <w:bCs/>
                <w:sz w:val="20"/>
                <w:szCs w:val="20"/>
              </w:rPr>
              <w:t xml:space="preserve"> </w:t>
            </w:r>
            <w:r>
              <w:rPr>
                <w:rFonts w:ascii="Arial" w:hAnsi="Arial" w:cs="Arial"/>
                <w:color w:val="38761D"/>
                <w:sz w:val="20"/>
                <w:szCs w:val="20"/>
              </w:rPr>
              <w:t>E.Q. What is the structure of DNA?</w:t>
            </w: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lastRenderedPageBreak/>
              <w:t xml:space="preserve">Discussion and review of traits inventory activity from Day 1, emphasizing the class’s individual differences.  </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4"/>
                <w:szCs w:val="24"/>
              </w:rPr>
            </w:pPr>
            <w:r>
              <w:rPr>
                <w:rFonts w:ascii="Arial" w:hAnsi="Arial" w:cs="Arial"/>
                <w:b/>
                <w:bCs/>
                <w:sz w:val="24"/>
                <w:szCs w:val="24"/>
              </w:rPr>
              <w:t>—</w:t>
            </w:r>
            <w:r>
              <w:rPr>
                <w:rFonts w:ascii="Arial" w:hAnsi="Arial" w:cs="Arial"/>
                <w:color w:val="38761D"/>
                <w:sz w:val="20"/>
                <w:szCs w:val="20"/>
                <w:u w:val="single"/>
              </w:rPr>
              <w:t>I</w:t>
            </w:r>
            <w:r>
              <w:rPr>
                <w:rFonts w:ascii="Arial" w:hAnsi="Arial" w:cs="Arial"/>
                <w:color w:val="38761D"/>
                <w:sz w:val="20"/>
                <w:szCs w:val="20"/>
              </w:rPr>
              <w:t xml:space="preserve">nstruction: </w:t>
            </w:r>
            <w:proofErr w:type="spellStart"/>
            <w:r>
              <w:rPr>
                <w:rFonts w:ascii="Arial" w:hAnsi="Arial" w:cs="Arial"/>
                <w:color w:val="38761D"/>
                <w:sz w:val="20"/>
                <w:szCs w:val="20"/>
              </w:rPr>
              <w:t>Powerpoint</w:t>
            </w:r>
            <w:proofErr w:type="spellEnd"/>
            <w:r>
              <w:rPr>
                <w:rFonts w:ascii="Arial" w:hAnsi="Arial" w:cs="Arial"/>
                <w:color w:val="38761D"/>
                <w:sz w:val="20"/>
                <w:szCs w:val="20"/>
              </w:rPr>
              <w:t xml:space="preserve"> slides #8-9. Animation of DNA model </w:t>
            </w:r>
            <w:hyperlink r:id="rId142" w:history="1">
              <w:r>
                <w:rPr>
                  <w:rFonts w:ascii="Arial" w:hAnsi="Arial" w:cs="Arial"/>
                  <w:color w:val="38761D"/>
                  <w:sz w:val="20"/>
                  <w:szCs w:val="20"/>
                </w:rPr>
                <w:t>http</w:t>
              </w:r>
            </w:hyperlink>
            <w:hyperlink r:id="rId143" w:history="1">
              <w:proofErr w:type="gramStart"/>
              <w:r>
                <w:rPr>
                  <w:rFonts w:ascii="Arial" w:hAnsi="Arial" w:cs="Arial"/>
                  <w:color w:val="38761D"/>
                  <w:sz w:val="20"/>
                  <w:szCs w:val="20"/>
                </w:rPr>
                <w:t>:/</w:t>
              </w:r>
              <w:proofErr w:type="gramEnd"/>
              <w:r>
                <w:rPr>
                  <w:rFonts w:ascii="Arial" w:hAnsi="Arial" w:cs="Arial"/>
                  <w:color w:val="38761D"/>
                  <w:sz w:val="20"/>
                  <w:szCs w:val="20"/>
                </w:rPr>
                <w:t>/</w:t>
              </w:r>
            </w:hyperlink>
            <w:hyperlink r:id="rId144" w:history="1">
              <w:r>
                <w:rPr>
                  <w:rFonts w:ascii="Arial" w:hAnsi="Arial" w:cs="Arial"/>
                  <w:color w:val="38761D"/>
                  <w:sz w:val="20"/>
                  <w:szCs w:val="20"/>
                </w:rPr>
                <w:t>learn</w:t>
              </w:r>
            </w:hyperlink>
            <w:hyperlink r:id="rId145" w:history="1">
              <w:r>
                <w:rPr>
                  <w:rFonts w:ascii="Arial" w:hAnsi="Arial" w:cs="Arial"/>
                  <w:color w:val="38761D"/>
                  <w:sz w:val="20"/>
                  <w:szCs w:val="20"/>
                </w:rPr>
                <w:t>.</w:t>
              </w:r>
            </w:hyperlink>
            <w:hyperlink r:id="rId146" w:history="1">
              <w:proofErr w:type="gramStart"/>
              <w:r>
                <w:rPr>
                  <w:rFonts w:ascii="Arial" w:hAnsi="Arial" w:cs="Arial"/>
                  <w:color w:val="38761D"/>
                  <w:sz w:val="20"/>
                  <w:szCs w:val="20"/>
                </w:rPr>
                <w:t>genetics</w:t>
              </w:r>
              <w:proofErr w:type="gramEnd"/>
            </w:hyperlink>
            <w:hyperlink r:id="rId147" w:history="1">
              <w:r>
                <w:rPr>
                  <w:rFonts w:ascii="Arial" w:hAnsi="Arial" w:cs="Arial"/>
                  <w:color w:val="38761D"/>
                  <w:sz w:val="20"/>
                  <w:szCs w:val="20"/>
                </w:rPr>
                <w:t>.</w:t>
              </w:r>
            </w:hyperlink>
            <w:hyperlink r:id="rId148" w:history="1">
              <w:proofErr w:type="gramStart"/>
              <w:r>
                <w:rPr>
                  <w:rFonts w:ascii="Arial" w:hAnsi="Arial" w:cs="Arial"/>
                  <w:color w:val="38761D"/>
                  <w:sz w:val="20"/>
                  <w:szCs w:val="20"/>
                </w:rPr>
                <w:t>utah</w:t>
              </w:r>
              <w:proofErr w:type="gramEnd"/>
            </w:hyperlink>
            <w:hyperlink r:id="rId149" w:history="1">
              <w:r>
                <w:rPr>
                  <w:rFonts w:ascii="Arial" w:hAnsi="Arial" w:cs="Arial"/>
                  <w:color w:val="38761D"/>
                  <w:sz w:val="20"/>
                  <w:szCs w:val="20"/>
                </w:rPr>
                <w:t>.</w:t>
              </w:r>
            </w:hyperlink>
            <w:hyperlink r:id="rId150" w:history="1">
              <w:r>
                <w:rPr>
                  <w:rFonts w:ascii="Arial" w:hAnsi="Arial" w:cs="Arial"/>
                  <w:color w:val="38761D"/>
                  <w:sz w:val="20"/>
                  <w:szCs w:val="20"/>
                </w:rPr>
                <w:t>edu</w:t>
              </w:r>
            </w:hyperlink>
            <w:hyperlink r:id="rId151" w:history="1">
              <w:r>
                <w:rPr>
                  <w:rFonts w:ascii="Arial" w:hAnsi="Arial" w:cs="Arial"/>
                  <w:color w:val="38761D"/>
                  <w:sz w:val="20"/>
                  <w:szCs w:val="20"/>
                </w:rPr>
                <w:t>/</w:t>
              </w:r>
            </w:hyperlink>
            <w:hyperlink r:id="rId152" w:history="1">
              <w:r>
                <w:rPr>
                  <w:rFonts w:ascii="Arial" w:hAnsi="Arial" w:cs="Arial"/>
                  <w:color w:val="38761D"/>
                  <w:sz w:val="20"/>
                  <w:szCs w:val="20"/>
                </w:rPr>
                <w:t>content</w:t>
              </w:r>
            </w:hyperlink>
            <w:hyperlink r:id="rId153" w:history="1">
              <w:r>
                <w:rPr>
                  <w:rFonts w:ascii="Arial" w:hAnsi="Arial" w:cs="Arial"/>
                  <w:color w:val="38761D"/>
                  <w:sz w:val="20"/>
                  <w:szCs w:val="20"/>
                </w:rPr>
                <w:t>/</w:t>
              </w:r>
            </w:hyperlink>
            <w:hyperlink r:id="rId154" w:history="1">
              <w:r>
                <w:rPr>
                  <w:rFonts w:ascii="Arial" w:hAnsi="Arial" w:cs="Arial"/>
                  <w:color w:val="38761D"/>
                  <w:sz w:val="20"/>
                  <w:szCs w:val="20"/>
                </w:rPr>
                <w:t>begin</w:t>
              </w:r>
            </w:hyperlink>
            <w:hyperlink r:id="rId155" w:history="1">
              <w:r>
                <w:rPr>
                  <w:rFonts w:ascii="Arial" w:hAnsi="Arial" w:cs="Arial"/>
                  <w:color w:val="38761D"/>
                  <w:sz w:val="20"/>
                  <w:szCs w:val="20"/>
                </w:rPr>
                <w:t>/</w:t>
              </w:r>
            </w:hyperlink>
            <w:hyperlink r:id="rId156" w:history="1">
              <w:r>
                <w:rPr>
                  <w:rFonts w:ascii="Arial" w:hAnsi="Arial" w:cs="Arial"/>
                  <w:color w:val="38761D"/>
                  <w:sz w:val="20"/>
                  <w:szCs w:val="20"/>
                </w:rPr>
                <w:t>dna</w:t>
              </w:r>
            </w:hyperlink>
            <w:hyperlink r:id="rId157" w:history="1">
              <w:r>
                <w:rPr>
                  <w:rFonts w:ascii="Arial" w:hAnsi="Arial" w:cs="Arial"/>
                  <w:color w:val="38761D"/>
                  <w:sz w:val="20"/>
                  <w:szCs w:val="20"/>
                </w:rPr>
                <w:t>/</w:t>
              </w:r>
            </w:hyperlink>
            <w:hyperlink r:id="rId158" w:history="1">
              <w:r>
                <w:rPr>
                  <w:rFonts w:ascii="Arial" w:hAnsi="Arial" w:cs="Arial"/>
                  <w:color w:val="38761D"/>
                  <w:sz w:val="20"/>
                  <w:szCs w:val="20"/>
                </w:rPr>
                <w:t>builddna</w:t>
              </w:r>
            </w:hyperlink>
            <w:hyperlink r:id="rId159" w:history="1">
              <w:r>
                <w:rPr>
                  <w:rFonts w:ascii="Arial" w:hAnsi="Arial" w:cs="Arial"/>
                  <w:color w:val="38761D"/>
                  <w:sz w:val="20"/>
                  <w:szCs w:val="20"/>
                </w:rPr>
                <w:t>/</w:t>
              </w:r>
            </w:hyperlink>
            <w:r>
              <w:rPr>
                <w:rFonts w:ascii="Arial" w:hAnsi="Arial" w:cs="Arial"/>
                <w:color w:val="38761D"/>
                <w:sz w:val="20"/>
                <w:szCs w:val="20"/>
              </w:rPr>
              <w:t xml:space="preserve">  (hyper link in slide ) .You can</w:t>
            </w:r>
            <w:r>
              <w:rPr>
                <w:rFonts w:ascii="Arial" w:hAnsi="Arial" w:cs="Arial"/>
                <w:sz w:val="20"/>
                <w:szCs w:val="20"/>
              </w:rPr>
              <w:t xml:space="preserve"> </w:t>
            </w:r>
            <w:r>
              <w:rPr>
                <w:rFonts w:ascii="Arial" w:hAnsi="Arial" w:cs="Arial"/>
                <w:color w:val="38761D"/>
                <w:sz w:val="20"/>
                <w:szCs w:val="20"/>
              </w:rPr>
              <w:t>do this as a class or individually in computer lab.</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Activity:</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Build a DNA </w:t>
            </w:r>
            <w:proofErr w:type="gramStart"/>
            <w:r>
              <w:rPr>
                <w:rFonts w:ascii="Arial" w:hAnsi="Arial" w:cs="Arial"/>
                <w:color w:val="38761D"/>
                <w:sz w:val="20"/>
                <w:szCs w:val="20"/>
              </w:rPr>
              <w:t>model :</w:t>
            </w:r>
            <w:proofErr w:type="gramEnd"/>
            <w:r>
              <w:rPr>
                <w:rFonts w:ascii="Arial" w:hAnsi="Arial" w:cs="Arial"/>
                <w:color w:val="38761D"/>
                <w:sz w:val="20"/>
                <w:szCs w:val="20"/>
              </w:rPr>
              <w:t xml:space="preserve"> Have your DNA and eat it too. Download activity instructions at</w:t>
            </w:r>
            <w:hyperlink r:id="rId160" w:history="1">
              <w:r>
                <w:rPr>
                  <w:rFonts w:ascii="Arial" w:hAnsi="Arial" w:cs="Arial"/>
                  <w:color w:val="38761D"/>
                  <w:sz w:val="20"/>
                  <w:szCs w:val="20"/>
                </w:rPr>
                <w:t xml:space="preserve"> </w:t>
              </w:r>
            </w:hyperlink>
            <w:hyperlink r:id="rId161" w:history="1">
              <w:r>
                <w:rPr>
                  <w:rFonts w:ascii="Arial" w:hAnsi="Arial" w:cs="Arial"/>
                  <w:color w:val="1155CC"/>
                  <w:sz w:val="20"/>
                  <w:szCs w:val="20"/>
                  <w:u w:val="single"/>
                </w:rPr>
                <w:t>http</w:t>
              </w:r>
            </w:hyperlink>
            <w:hyperlink r:id="rId162" w:history="1">
              <w:r>
                <w:rPr>
                  <w:rFonts w:ascii="Arial" w:hAnsi="Arial" w:cs="Arial"/>
                  <w:color w:val="1155CC"/>
                  <w:sz w:val="20"/>
                  <w:szCs w:val="20"/>
                  <w:u w:val="single"/>
                </w:rPr>
                <w:t>://</w:t>
              </w:r>
            </w:hyperlink>
            <w:hyperlink r:id="rId163" w:history="1">
              <w:r>
                <w:rPr>
                  <w:rFonts w:ascii="Arial" w:hAnsi="Arial" w:cs="Arial"/>
                  <w:color w:val="1155CC"/>
                  <w:sz w:val="20"/>
                  <w:szCs w:val="20"/>
                  <w:u w:val="single"/>
                </w:rPr>
                <w:t>teach</w:t>
              </w:r>
            </w:hyperlink>
            <w:hyperlink r:id="rId164" w:history="1">
              <w:r>
                <w:rPr>
                  <w:rFonts w:ascii="Arial" w:hAnsi="Arial" w:cs="Arial"/>
                  <w:color w:val="1155CC"/>
                  <w:sz w:val="20"/>
                  <w:szCs w:val="20"/>
                  <w:u w:val="single"/>
                </w:rPr>
                <w:t>.</w:t>
              </w:r>
            </w:hyperlink>
            <w:hyperlink r:id="rId165" w:history="1">
              <w:proofErr w:type="gramStart"/>
              <w:r>
                <w:rPr>
                  <w:rFonts w:ascii="Arial" w:hAnsi="Arial" w:cs="Arial"/>
                  <w:color w:val="1155CC"/>
                  <w:sz w:val="20"/>
                  <w:szCs w:val="20"/>
                  <w:u w:val="single"/>
                </w:rPr>
                <w:t>genetics</w:t>
              </w:r>
              <w:proofErr w:type="gramEnd"/>
            </w:hyperlink>
            <w:hyperlink r:id="rId166" w:history="1">
              <w:r>
                <w:rPr>
                  <w:rFonts w:ascii="Arial" w:hAnsi="Arial" w:cs="Arial"/>
                  <w:color w:val="1155CC"/>
                  <w:sz w:val="20"/>
                  <w:szCs w:val="20"/>
                  <w:u w:val="single"/>
                </w:rPr>
                <w:t>.</w:t>
              </w:r>
            </w:hyperlink>
            <w:hyperlink r:id="rId167" w:history="1">
              <w:proofErr w:type="gramStart"/>
              <w:r>
                <w:rPr>
                  <w:rFonts w:ascii="Arial" w:hAnsi="Arial" w:cs="Arial"/>
                  <w:color w:val="1155CC"/>
                  <w:sz w:val="20"/>
                  <w:szCs w:val="20"/>
                  <w:u w:val="single"/>
                </w:rPr>
                <w:t>utah</w:t>
              </w:r>
              <w:proofErr w:type="gramEnd"/>
            </w:hyperlink>
            <w:hyperlink r:id="rId168" w:history="1">
              <w:r>
                <w:rPr>
                  <w:rFonts w:ascii="Arial" w:hAnsi="Arial" w:cs="Arial"/>
                  <w:color w:val="1155CC"/>
                  <w:sz w:val="20"/>
                  <w:szCs w:val="20"/>
                  <w:u w:val="single"/>
                </w:rPr>
                <w:t>.</w:t>
              </w:r>
            </w:hyperlink>
            <w:hyperlink r:id="rId169" w:history="1">
              <w:r>
                <w:rPr>
                  <w:rFonts w:ascii="Arial" w:hAnsi="Arial" w:cs="Arial"/>
                  <w:color w:val="1155CC"/>
                  <w:sz w:val="20"/>
                  <w:szCs w:val="20"/>
                  <w:u w:val="single"/>
                </w:rPr>
                <w:t>edu</w:t>
              </w:r>
            </w:hyperlink>
            <w:hyperlink r:id="rId170" w:history="1">
              <w:r>
                <w:rPr>
                  <w:rFonts w:ascii="Arial" w:hAnsi="Arial" w:cs="Arial"/>
                  <w:color w:val="1155CC"/>
                  <w:sz w:val="20"/>
                  <w:szCs w:val="20"/>
                  <w:u w:val="single"/>
                </w:rPr>
                <w:t>/</w:t>
              </w:r>
            </w:hyperlink>
            <w:hyperlink r:id="rId171" w:history="1">
              <w:r>
                <w:rPr>
                  <w:rFonts w:ascii="Arial" w:hAnsi="Arial" w:cs="Arial"/>
                  <w:color w:val="1155CC"/>
                  <w:sz w:val="20"/>
                  <w:szCs w:val="20"/>
                  <w:u w:val="single"/>
                </w:rPr>
                <w:t>content</w:t>
              </w:r>
            </w:hyperlink>
            <w:hyperlink r:id="rId172" w:history="1">
              <w:r>
                <w:rPr>
                  <w:rFonts w:ascii="Arial" w:hAnsi="Arial" w:cs="Arial"/>
                  <w:color w:val="1155CC"/>
                  <w:sz w:val="20"/>
                  <w:szCs w:val="20"/>
                  <w:u w:val="single"/>
                </w:rPr>
                <w:t>/</w:t>
              </w:r>
            </w:hyperlink>
            <w:hyperlink r:id="rId173" w:history="1">
              <w:r>
                <w:rPr>
                  <w:rFonts w:ascii="Arial" w:hAnsi="Arial" w:cs="Arial"/>
                  <w:color w:val="1155CC"/>
                  <w:sz w:val="20"/>
                  <w:szCs w:val="20"/>
                  <w:u w:val="single"/>
                </w:rPr>
                <w:t>begin</w:t>
              </w:r>
            </w:hyperlink>
            <w:hyperlink r:id="rId174" w:history="1">
              <w:r>
                <w:rPr>
                  <w:rFonts w:ascii="Arial" w:hAnsi="Arial" w:cs="Arial"/>
                  <w:color w:val="1155CC"/>
                  <w:sz w:val="20"/>
                  <w:szCs w:val="20"/>
                  <w:u w:val="single"/>
                </w:rPr>
                <w:t>/</w:t>
              </w:r>
            </w:hyperlink>
            <w:hyperlink r:id="rId175" w:history="1">
              <w:r>
                <w:rPr>
                  <w:rFonts w:ascii="Arial" w:hAnsi="Arial" w:cs="Arial"/>
                  <w:color w:val="1155CC"/>
                  <w:sz w:val="20"/>
                  <w:szCs w:val="20"/>
                  <w:u w:val="single"/>
                </w:rPr>
                <w:t>dna</w:t>
              </w:r>
            </w:hyperlink>
            <w:hyperlink r:id="rId176" w:history="1">
              <w:r>
                <w:rPr>
                  <w:rFonts w:ascii="Arial" w:hAnsi="Arial" w:cs="Arial"/>
                  <w:color w:val="1155CC"/>
                  <w:sz w:val="20"/>
                  <w:szCs w:val="20"/>
                  <w:u w:val="single"/>
                </w:rPr>
                <w:t>/</w:t>
              </w:r>
            </w:hyperlink>
            <w:hyperlink r:id="rId177" w:history="1">
              <w:r>
                <w:rPr>
                  <w:rFonts w:ascii="Arial" w:hAnsi="Arial" w:cs="Arial"/>
                  <w:color w:val="1155CC"/>
                  <w:sz w:val="20"/>
                  <w:szCs w:val="20"/>
                  <w:u w:val="single"/>
                </w:rPr>
                <w:t>eat</w:t>
              </w:r>
            </w:hyperlink>
            <w:hyperlink r:id="rId178" w:history="1">
              <w:r>
                <w:rPr>
                  <w:rFonts w:ascii="Arial" w:hAnsi="Arial" w:cs="Arial"/>
                  <w:color w:val="1155CC"/>
                  <w:sz w:val="20"/>
                  <w:szCs w:val="20"/>
                  <w:u w:val="single"/>
                </w:rPr>
                <w:t>_</w:t>
              </w:r>
            </w:hyperlink>
            <w:hyperlink r:id="rId179" w:history="1">
              <w:r>
                <w:rPr>
                  <w:rFonts w:ascii="Arial" w:hAnsi="Arial" w:cs="Arial"/>
                  <w:color w:val="1155CC"/>
                  <w:sz w:val="20"/>
                  <w:szCs w:val="20"/>
                  <w:u w:val="single"/>
                </w:rPr>
                <w:t>DNA</w:t>
              </w:r>
            </w:hyperlink>
            <w:hyperlink r:id="rId180" w:history="1">
              <w:r>
                <w:rPr>
                  <w:rFonts w:ascii="Arial" w:hAnsi="Arial" w:cs="Arial"/>
                  <w:color w:val="1155CC"/>
                  <w:sz w:val="20"/>
                  <w:szCs w:val="20"/>
                  <w:u w:val="single"/>
                </w:rPr>
                <w:t>.</w:t>
              </w:r>
            </w:hyperlink>
            <w:hyperlink r:id="rId181" w:history="1">
              <w:r>
                <w:rPr>
                  <w:rFonts w:ascii="Arial" w:hAnsi="Arial" w:cs="Arial"/>
                  <w:color w:val="1155CC"/>
                  <w:sz w:val="20"/>
                  <w:szCs w:val="20"/>
                  <w:u w:val="single"/>
                </w:rPr>
                <w:t>html</w:t>
              </w:r>
            </w:hyperlink>
            <w:r>
              <w:rPr>
                <w:rFonts w:ascii="Arial" w:hAnsi="Arial" w:cs="Arial"/>
                <w:color w:val="38761D"/>
                <w:sz w:val="20"/>
                <w:szCs w:val="20"/>
              </w:rPr>
              <w:t xml:space="preserve"> (Science Resource Folder)</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Grading rubric (Science Resource Folder)</w:t>
            </w:r>
          </w:p>
          <w:p w:rsidR="00A77B3E" w:rsidRDefault="00A77B3E">
            <w:pPr>
              <w:spacing w:after="0" w:line="240" w:lineRule="auto"/>
              <w:rPr>
                <w:rFonts w:ascii="Arial" w:hAnsi="Arial" w:cs="Arial"/>
                <w:color w:val="38761D"/>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p>
          <w:p w:rsidR="00A77B3E" w:rsidRDefault="007A7A38">
            <w:pPr>
              <w:spacing w:after="0" w:line="240" w:lineRule="auto"/>
              <w:rPr>
                <w:rFonts w:ascii="Arial" w:hAnsi="Arial" w:cs="Arial"/>
                <w:b/>
                <w:bCs/>
                <w:color w:val="38761D"/>
                <w:sz w:val="20"/>
                <w:szCs w:val="20"/>
              </w:rPr>
            </w:pPr>
            <w:r>
              <w:rPr>
                <w:rFonts w:ascii="Arial" w:hAnsi="Arial" w:cs="Arial"/>
                <w:b/>
                <w:bCs/>
                <w:color w:val="38761D"/>
                <w:sz w:val="20"/>
                <w:szCs w:val="20"/>
              </w:rPr>
              <w:t>Diagram:</w:t>
            </w:r>
            <w:r>
              <w:rPr>
                <w:rFonts w:ascii="Arial" w:hAnsi="Arial" w:cs="Arial"/>
                <w:color w:val="38761D"/>
                <w:sz w:val="20"/>
                <w:szCs w:val="20"/>
              </w:rPr>
              <w:t xml:space="preserve"> Relationship of chromosomes, DNA, and genes</w:t>
            </w:r>
          </w:p>
          <w:p w:rsidR="00A77B3E" w:rsidRDefault="007A7A38">
            <w:pPr>
              <w:spacing w:after="0" w:line="240" w:lineRule="auto"/>
              <w:rPr>
                <w:rFonts w:ascii="Arial" w:hAnsi="Arial" w:cs="Arial"/>
                <w:b/>
                <w:bCs/>
                <w:sz w:val="20"/>
                <w:szCs w:val="20"/>
              </w:rPr>
            </w:pPr>
            <w:r>
              <w:rPr>
                <w:rFonts w:ascii="Arial" w:hAnsi="Arial" w:cs="Arial"/>
                <w:b/>
                <w:bCs/>
                <w:sz w:val="20"/>
                <w:szCs w:val="20"/>
              </w:rPr>
              <w:br/>
            </w:r>
            <w:r>
              <w:rPr>
                <w:rFonts w:ascii="Arial" w:hAnsi="Arial" w:cs="Arial"/>
                <w:color w:val="38761D"/>
                <w:sz w:val="20"/>
                <w:szCs w:val="20"/>
              </w:rPr>
              <w:t>Animation of DNA model:</w:t>
            </w:r>
            <w:hyperlink r:id="rId182" w:history="1">
              <w:r>
                <w:rPr>
                  <w:rFonts w:ascii="Arial" w:hAnsi="Arial" w:cs="Arial"/>
                  <w:color w:val="38761D"/>
                  <w:sz w:val="20"/>
                  <w:szCs w:val="20"/>
                </w:rPr>
                <w:t xml:space="preserve"> </w:t>
              </w:r>
            </w:hyperlink>
            <w:hyperlink r:id="rId183" w:history="1">
              <w:r>
                <w:rPr>
                  <w:rFonts w:ascii="Arial" w:hAnsi="Arial" w:cs="Arial"/>
                  <w:color w:val="38761D"/>
                  <w:sz w:val="20"/>
                  <w:szCs w:val="20"/>
                </w:rPr>
                <w:t>http</w:t>
              </w:r>
            </w:hyperlink>
            <w:hyperlink r:id="rId184" w:history="1">
              <w:proofErr w:type="gramStart"/>
              <w:r>
                <w:rPr>
                  <w:rFonts w:ascii="Arial" w:hAnsi="Arial" w:cs="Arial"/>
                  <w:color w:val="38761D"/>
                  <w:sz w:val="20"/>
                  <w:szCs w:val="20"/>
                </w:rPr>
                <w:t>:/</w:t>
              </w:r>
              <w:proofErr w:type="gramEnd"/>
              <w:r>
                <w:rPr>
                  <w:rFonts w:ascii="Arial" w:hAnsi="Arial" w:cs="Arial"/>
                  <w:color w:val="38761D"/>
                  <w:sz w:val="20"/>
                  <w:szCs w:val="20"/>
                </w:rPr>
                <w:t>/</w:t>
              </w:r>
            </w:hyperlink>
            <w:hyperlink r:id="rId185" w:history="1">
              <w:r>
                <w:rPr>
                  <w:rFonts w:ascii="Arial" w:hAnsi="Arial" w:cs="Arial"/>
                  <w:color w:val="38761D"/>
                  <w:sz w:val="20"/>
                  <w:szCs w:val="20"/>
                </w:rPr>
                <w:t>learn</w:t>
              </w:r>
            </w:hyperlink>
            <w:hyperlink r:id="rId186" w:history="1">
              <w:r>
                <w:rPr>
                  <w:rFonts w:ascii="Arial" w:hAnsi="Arial" w:cs="Arial"/>
                  <w:color w:val="38761D"/>
                  <w:sz w:val="20"/>
                  <w:szCs w:val="20"/>
                </w:rPr>
                <w:t>.</w:t>
              </w:r>
            </w:hyperlink>
            <w:hyperlink r:id="rId187" w:history="1">
              <w:proofErr w:type="gramStart"/>
              <w:r>
                <w:rPr>
                  <w:rFonts w:ascii="Arial" w:hAnsi="Arial" w:cs="Arial"/>
                  <w:color w:val="38761D"/>
                  <w:sz w:val="20"/>
                  <w:szCs w:val="20"/>
                </w:rPr>
                <w:t>genetics</w:t>
              </w:r>
              <w:proofErr w:type="gramEnd"/>
            </w:hyperlink>
            <w:hyperlink r:id="rId188" w:history="1">
              <w:r>
                <w:rPr>
                  <w:rFonts w:ascii="Arial" w:hAnsi="Arial" w:cs="Arial"/>
                  <w:color w:val="38761D"/>
                  <w:sz w:val="20"/>
                  <w:szCs w:val="20"/>
                </w:rPr>
                <w:t>.</w:t>
              </w:r>
            </w:hyperlink>
            <w:hyperlink r:id="rId189" w:history="1">
              <w:proofErr w:type="gramStart"/>
              <w:r>
                <w:rPr>
                  <w:rFonts w:ascii="Arial" w:hAnsi="Arial" w:cs="Arial"/>
                  <w:color w:val="38761D"/>
                  <w:sz w:val="20"/>
                  <w:szCs w:val="20"/>
                </w:rPr>
                <w:t>utah</w:t>
              </w:r>
              <w:proofErr w:type="gramEnd"/>
            </w:hyperlink>
            <w:hyperlink r:id="rId190" w:history="1">
              <w:r>
                <w:rPr>
                  <w:rFonts w:ascii="Arial" w:hAnsi="Arial" w:cs="Arial"/>
                  <w:color w:val="38761D"/>
                  <w:sz w:val="20"/>
                  <w:szCs w:val="20"/>
                </w:rPr>
                <w:t>.</w:t>
              </w:r>
            </w:hyperlink>
            <w:hyperlink r:id="rId191" w:history="1">
              <w:r>
                <w:rPr>
                  <w:rFonts w:ascii="Arial" w:hAnsi="Arial" w:cs="Arial"/>
                  <w:color w:val="38761D"/>
                  <w:sz w:val="20"/>
                  <w:szCs w:val="20"/>
                </w:rPr>
                <w:t>edu</w:t>
              </w:r>
            </w:hyperlink>
            <w:hyperlink r:id="rId192" w:history="1">
              <w:r>
                <w:rPr>
                  <w:rFonts w:ascii="Arial" w:hAnsi="Arial" w:cs="Arial"/>
                  <w:color w:val="38761D"/>
                  <w:sz w:val="20"/>
                  <w:szCs w:val="20"/>
                </w:rPr>
                <w:t>/</w:t>
              </w:r>
            </w:hyperlink>
            <w:hyperlink r:id="rId193" w:history="1">
              <w:r>
                <w:rPr>
                  <w:rFonts w:ascii="Arial" w:hAnsi="Arial" w:cs="Arial"/>
                  <w:color w:val="38761D"/>
                  <w:sz w:val="20"/>
                  <w:szCs w:val="20"/>
                </w:rPr>
                <w:t>content</w:t>
              </w:r>
            </w:hyperlink>
            <w:hyperlink r:id="rId194" w:history="1">
              <w:r>
                <w:rPr>
                  <w:rFonts w:ascii="Arial" w:hAnsi="Arial" w:cs="Arial"/>
                  <w:color w:val="38761D"/>
                  <w:sz w:val="20"/>
                  <w:szCs w:val="20"/>
                </w:rPr>
                <w:t>/</w:t>
              </w:r>
            </w:hyperlink>
            <w:hyperlink r:id="rId195" w:history="1">
              <w:r>
                <w:rPr>
                  <w:rFonts w:ascii="Arial" w:hAnsi="Arial" w:cs="Arial"/>
                  <w:color w:val="38761D"/>
                  <w:sz w:val="20"/>
                  <w:szCs w:val="20"/>
                </w:rPr>
                <w:t>begin</w:t>
              </w:r>
            </w:hyperlink>
            <w:hyperlink r:id="rId196" w:history="1">
              <w:r>
                <w:rPr>
                  <w:rFonts w:ascii="Arial" w:hAnsi="Arial" w:cs="Arial"/>
                  <w:color w:val="38761D"/>
                  <w:sz w:val="20"/>
                  <w:szCs w:val="20"/>
                </w:rPr>
                <w:t>/</w:t>
              </w:r>
            </w:hyperlink>
            <w:hyperlink r:id="rId197" w:history="1">
              <w:r>
                <w:rPr>
                  <w:rFonts w:ascii="Arial" w:hAnsi="Arial" w:cs="Arial"/>
                  <w:color w:val="38761D"/>
                  <w:sz w:val="20"/>
                  <w:szCs w:val="20"/>
                </w:rPr>
                <w:t>dna</w:t>
              </w:r>
            </w:hyperlink>
            <w:hyperlink r:id="rId198" w:history="1">
              <w:r>
                <w:rPr>
                  <w:rFonts w:ascii="Arial" w:hAnsi="Arial" w:cs="Arial"/>
                  <w:color w:val="38761D"/>
                  <w:sz w:val="20"/>
                  <w:szCs w:val="20"/>
                </w:rPr>
                <w:t>/</w:t>
              </w:r>
            </w:hyperlink>
            <w:hyperlink r:id="rId199" w:history="1">
              <w:r>
                <w:rPr>
                  <w:rFonts w:ascii="Arial" w:hAnsi="Arial" w:cs="Arial"/>
                  <w:color w:val="38761D"/>
                  <w:sz w:val="20"/>
                  <w:szCs w:val="20"/>
                </w:rPr>
                <w:t>builddna</w:t>
              </w:r>
            </w:hyperlink>
            <w:hyperlink r:id="rId200" w:history="1">
              <w:r>
                <w:rPr>
                  <w:rFonts w:ascii="Arial" w:hAnsi="Arial" w:cs="Arial"/>
                  <w:color w:val="38761D"/>
                  <w:sz w:val="20"/>
                  <w:szCs w:val="20"/>
                </w:rPr>
                <w:t>/</w:t>
              </w:r>
            </w:hyperlink>
            <w:r>
              <w:rPr>
                <w:rFonts w:ascii="Arial" w:hAnsi="Arial" w:cs="Arial"/>
                <w:color w:val="38761D"/>
                <w:sz w:val="20"/>
                <w:szCs w:val="20"/>
              </w:rPr>
              <w:t xml:space="preserve">  (hyper link in slide 9).  </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b/>
                <w:bCs/>
                <w:sz w:val="20"/>
                <w:szCs w:val="20"/>
              </w:rPr>
              <w:br/>
            </w:r>
            <w:r>
              <w:rPr>
                <w:rFonts w:ascii="Arial" w:hAnsi="Arial" w:cs="Arial"/>
                <w:color w:val="38761D"/>
                <w:sz w:val="20"/>
                <w:szCs w:val="20"/>
              </w:rPr>
              <w:t>Completed DNA model</w:t>
            </w:r>
          </w:p>
          <w:p w:rsidR="00A77B3E" w:rsidRDefault="00A77B3E">
            <w:pPr>
              <w:spacing w:after="0" w:line="240" w:lineRule="auto"/>
              <w:rPr>
                <w:rFonts w:ascii="Arial" w:hAnsi="Arial" w:cs="Arial"/>
                <w:b/>
                <w:bCs/>
                <w:sz w:val="20"/>
                <w:szCs w:val="20"/>
              </w:rPr>
            </w:pPr>
          </w:p>
        </w:tc>
        <w:tc>
          <w:tcPr>
            <w:tcW w:w="1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lastRenderedPageBreak/>
              <w:br/>
            </w:r>
          </w:p>
          <w:p w:rsidR="00A77B3E" w:rsidRDefault="007A7A3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w:t>
            </w:r>
            <w:r>
              <w:rPr>
                <w:rFonts w:ascii="Arial" w:hAnsi="Arial" w:cs="Arial"/>
                <w:color w:val="FF0000"/>
                <w:sz w:val="20"/>
                <w:szCs w:val="20"/>
              </w:rPr>
              <w:t xml:space="preserve"> </w:t>
            </w: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The teacher will reinforce previous day’s lessons of concepts and definitions related to probability. Students will ask their peers to define terms without looking at the definition worksheets or flash cards on the wall. </w:t>
            </w: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Student will work in groups to answer the following questions:</w:t>
            </w:r>
          </w:p>
          <w:p w:rsidR="00A77B3E" w:rsidRDefault="00A77B3E">
            <w:pPr>
              <w:spacing w:after="0" w:line="240" w:lineRule="auto"/>
              <w:rPr>
                <w:rFonts w:ascii="Arial" w:hAnsi="Arial" w:cs="Arial"/>
                <w:b/>
                <w:bCs/>
                <w:color w:val="FF0000"/>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How likely will be for boy to be affected by DMD</w:t>
            </w:r>
            <w:proofErr w:type="gramStart"/>
            <w:r>
              <w:rPr>
                <w:rFonts w:ascii="Arial" w:hAnsi="Arial" w:cs="Arial"/>
                <w:b/>
                <w:bCs/>
                <w:color w:val="FF0000"/>
                <w:sz w:val="20"/>
                <w:szCs w:val="20"/>
              </w:rPr>
              <w:t>( X</w:t>
            </w:r>
            <w:proofErr w:type="gramEnd"/>
            <w:r>
              <w:rPr>
                <w:rFonts w:ascii="Arial" w:hAnsi="Arial" w:cs="Arial"/>
                <w:b/>
                <w:bCs/>
                <w:color w:val="FF0000"/>
                <w:sz w:val="20"/>
                <w:szCs w:val="20"/>
              </w:rPr>
              <w:t xml:space="preserve"> chromosome is the carrier of the disease), when he receives X chromosome from his mother, who has 2 X chromosomes?</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What </w:t>
            </w:r>
            <w:proofErr w:type="gramStart"/>
            <w:r>
              <w:rPr>
                <w:rFonts w:ascii="Arial" w:hAnsi="Arial" w:cs="Arial"/>
                <w:b/>
                <w:bCs/>
                <w:color w:val="FF0000"/>
                <w:sz w:val="20"/>
                <w:szCs w:val="20"/>
              </w:rPr>
              <w:t>are the probability</w:t>
            </w:r>
            <w:proofErr w:type="gramEnd"/>
            <w:r>
              <w:rPr>
                <w:rFonts w:ascii="Arial" w:hAnsi="Arial" w:cs="Arial"/>
                <w:b/>
                <w:bCs/>
                <w:color w:val="FF0000"/>
                <w:sz w:val="20"/>
                <w:szCs w:val="20"/>
              </w:rPr>
              <w:t xml:space="preserve"> that a boy will be affected by DMD rather than a girl?</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The teacher will use the video below to explain the concept of probability as ratios</w:t>
            </w:r>
            <w:r>
              <w:rPr>
                <w:rFonts w:ascii="Arial" w:hAnsi="Arial" w:cs="Arial"/>
                <w:sz w:val="20"/>
                <w:szCs w:val="20"/>
              </w:rPr>
              <w:t>.</w:t>
            </w:r>
            <w:r>
              <w:rPr>
                <w:rFonts w:ascii="Arial" w:hAnsi="Arial" w:cs="Arial"/>
                <w:sz w:val="20"/>
                <w:szCs w:val="20"/>
              </w:rPr>
              <w:br/>
            </w:r>
          </w:p>
          <w:p w:rsidR="00A77B3E" w:rsidRDefault="00E52808">
            <w:pPr>
              <w:spacing w:after="0" w:line="240" w:lineRule="auto"/>
              <w:rPr>
                <w:rFonts w:ascii="Arial" w:hAnsi="Arial" w:cs="Arial"/>
                <w:color w:val="1155CC"/>
                <w:sz w:val="20"/>
                <w:szCs w:val="20"/>
                <w:u w:val="single"/>
              </w:rPr>
            </w:pPr>
            <w:hyperlink r:id="rId201" w:history="1">
              <w:r w:rsidR="007A7A38">
                <w:rPr>
                  <w:rFonts w:ascii="Arial" w:hAnsi="Arial" w:cs="Arial"/>
                  <w:color w:val="1155CC"/>
                  <w:sz w:val="20"/>
                  <w:szCs w:val="20"/>
                  <w:u w:val="single"/>
                </w:rPr>
                <w:t>http</w:t>
              </w:r>
            </w:hyperlink>
            <w:hyperlink r:id="rId202" w:history="1">
              <w:proofErr w:type="gramStart"/>
              <w:r w:rsidR="007A7A38">
                <w:rPr>
                  <w:rFonts w:ascii="Arial" w:hAnsi="Arial" w:cs="Arial"/>
                  <w:color w:val="1155CC"/>
                  <w:sz w:val="20"/>
                  <w:szCs w:val="20"/>
                  <w:u w:val="single"/>
                </w:rPr>
                <w:t>:/</w:t>
              </w:r>
              <w:proofErr w:type="gramEnd"/>
              <w:r w:rsidR="007A7A38">
                <w:rPr>
                  <w:rFonts w:ascii="Arial" w:hAnsi="Arial" w:cs="Arial"/>
                  <w:color w:val="1155CC"/>
                  <w:sz w:val="20"/>
                  <w:szCs w:val="20"/>
                  <w:u w:val="single"/>
                </w:rPr>
                <w:t>/</w:t>
              </w:r>
            </w:hyperlink>
            <w:hyperlink r:id="rId203" w:history="1">
              <w:r w:rsidR="007A7A38">
                <w:rPr>
                  <w:rFonts w:ascii="Arial" w:hAnsi="Arial" w:cs="Arial"/>
                  <w:color w:val="1155CC"/>
                  <w:sz w:val="20"/>
                  <w:szCs w:val="20"/>
                  <w:u w:val="single"/>
                </w:rPr>
                <w:t>learnzillion</w:t>
              </w:r>
            </w:hyperlink>
            <w:hyperlink r:id="rId204" w:history="1">
              <w:r w:rsidR="007A7A38">
                <w:rPr>
                  <w:rFonts w:ascii="Arial" w:hAnsi="Arial" w:cs="Arial"/>
                  <w:color w:val="1155CC"/>
                  <w:sz w:val="20"/>
                  <w:szCs w:val="20"/>
                  <w:u w:val="single"/>
                </w:rPr>
                <w:t>.</w:t>
              </w:r>
            </w:hyperlink>
            <w:hyperlink r:id="rId205" w:history="1">
              <w:r w:rsidR="007A7A38">
                <w:rPr>
                  <w:rFonts w:ascii="Arial" w:hAnsi="Arial" w:cs="Arial"/>
                  <w:color w:val="1155CC"/>
                  <w:sz w:val="20"/>
                  <w:szCs w:val="20"/>
                  <w:u w:val="single"/>
                </w:rPr>
                <w:t>com</w:t>
              </w:r>
            </w:hyperlink>
            <w:hyperlink r:id="rId206" w:history="1">
              <w:r w:rsidR="007A7A38">
                <w:rPr>
                  <w:rFonts w:ascii="Arial" w:hAnsi="Arial" w:cs="Arial"/>
                  <w:color w:val="1155CC"/>
                  <w:sz w:val="20"/>
                  <w:szCs w:val="20"/>
                  <w:u w:val="single"/>
                </w:rPr>
                <w:t>/</w:t>
              </w:r>
            </w:hyperlink>
            <w:hyperlink r:id="rId207" w:history="1">
              <w:r w:rsidR="007A7A38">
                <w:rPr>
                  <w:rFonts w:ascii="Arial" w:hAnsi="Arial" w:cs="Arial"/>
                  <w:color w:val="1155CC"/>
                  <w:sz w:val="20"/>
                  <w:szCs w:val="20"/>
                  <w:u w:val="single"/>
                </w:rPr>
                <w:t>lessons</w:t>
              </w:r>
            </w:hyperlink>
            <w:hyperlink r:id="rId208" w:history="1">
              <w:r w:rsidR="007A7A38">
                <w:rPr>
                  <w:rFonts w:ascii="Arial" w:hAnsi="Arial" w:cs="Arial"/>
                  <w:color w:val="1155CC"/>
                  <w:sz w:val="20"/>
                  <w:szCs w:val="20"/>
                  <w:u w:val="single"/>
                </w:rPr>
                <w:t>/1206-</w:t>
              </w:r>
            </w:hyperlink>
            <w:hyperlink r:id="rId209" w:history="1">
              <w:r w:rsidR="007A7A38">
                <w:rPr>
                  <w:rFonts w:ascii="Arial" w:hAnsi="Arial" w:cs="Arial"/>
                  <w:color w:val="1155CC"/>
                  <w:sz w:val="20"/>
                  <w:szCs w:val="20"/>
                  <w:u w:val="single"/>
                </w:rPr>
                <w:t>calculate</w:t>
              </w:r>
            </w:hyperlink>
            <w:hyperlink r:id="rId210" w:history="1">
              <w:r w:rsidR="007A7A38">
                <w:rPr>
                  <w:rFonts w:ascii="Arial" w:hAnsi="Arial" w:cs="Arial"/>
                  <w:color w:val="1155CC"/>
                  <w:sz w:val="20"/>
                  <w:szCs w:val="20"/>
                  <w:u w:val="single"/>
                </w:rPr>
                <w:t>-</w:t>
              </w:r>
            </w:hyperlink>
            <w:hyperlink r:id="rId211" w:history="1">
              <w:r w:rsidR="007A7A38">
                <w:rPr>
                  <w:rFonts w:ascii="Arial" w:hAnsi="Arial" w:cs="Arial"/>
                  <w:color w:val="1155CC"/>
                  <w:sz w:val="20"/>
                  <w:szCs w:val="20"/>
                  <w:u w:val="single"/>
                </w:rPr>
                <w:t>the</w:t>
              </w:r>
            </w:hyperlink>
            <w:hyperlink r:id="rId212" w:history="1">
              <w:r w:rsidR="007A7A38">
                <w:rPr>
                  <w:rFonts w:ascii="Arial" w:hAnsi="Arial" w:cs="Arial"/>
                  <w:color w:val="1155CC"/>
                  <w:sz w:val="20"/>
                  <w:szCs w:val="20"/>
                  <w:u w:val="single"/>
                </w:rPr>
                <w:t>-</w:t>
              </w:r>
            </w:hyperlink>
            <w:hyperlink r:id="rId213" w:history="1">
              <w:r w:rsidR="007A7A38">
                <w:rPr>
                  <w:rFonts w:ascii="Arial" w:hAnsi="Arial" w:cs="Arial"/>
                  <w:color w:val="1155CC"/>
                  <w:sz w:val="20"/>
                  <w:szCs w:val="20"/>
                  <w:u w:val="single"/>
                </w:rPr>
                <w:t>probability</w:t>
              </w:r>
            </w:hyperlink>
            <w:hyperlink r:id="rId214" w:history="1">
              <w:r w:rsidR="007A7A38">
                <w:rPr>
                  <w:rFonts w:ascii="Arial" w:hAnsi="Arial" w:cs="Arial"/>
                  <w:color w:val="1155CC"/>
                  <w:sz w:val="20"/>
                  <w:szCs w:val="20"/>
                  <w:u w:val="single"/>
                </w:rPr>
                <w:t>-</w:t>
              </w:r>
            </w:hyperlink>
            <w:hyperlink r:id="rId215" w:history="1">
              <w:r w:rsidR="007A7A38">
                <w:rPr>
                  <w:rFonts w:ascii="Arial" w:hAnsi="Arial" w:cs="Arial"/>
                  <w:color w:val="1155CC"/>
                  <w:sz w:val="20"/>
                  <w:szCs w:val="20"/>
                  <w:u w:val="single"/>
                </w:rPr>
                <w:t>of</w:t>
              </w:r>
            </w:hyperlink>
            <w:hyperlink r:id="rId216" w:history="1">
              <w:r w:rsidR="007A7A38">
                <w:rPr>
                  <w:rFonts w:ascii="Arial" w:hAnsi="Arial" w:cs="Arial"/>
                  <w:color w:val="1155CC"/>
                  <w:sz w:val="20"/>
                  <w:szCs w:val="20"/>
                  <w:u w:val="single"/>
                </w:rPr>
                <w:t>-</w:t>
              </w:r>
            </w:hyperlink>
            <w:hyperlink r:id="rId217" w:history="1">
              <w:r w:rsidR="007A7A38">
                <w:rPr>
                  <w:rFonts w:ascii="Arial" w:hAnsi="Arial" w:cs="Arial"/>
                  <w:color w:val="1155CC"/>
                  <w:sz w:val="20"/>
                  <w:szCs w:val="20"/>
                  <w:u w:val="single"/>
                </w:rPr>
                <w:t>an</w:t>
              </w:r>
            </w:hyperlink>
            <w:hyperlink r:id="rId218" w:history="1">
              <w:r w:rsidR="007A7A38">
                <w:rPr>
                  <w:rFonts w:ascii="Arial" w:hAnsi="Arial" w:cs="Arial"/>
                  <w:color w:val="1155CC"/>
                  <w:sz w:val="20"/>
                  <w:szCs w:val="20"/>
                  <w:u w:val="single"/>
                </w:rPr>
                <w:t>-</w:t>
              </w:r>
            </w:hyperlink>
            <w:hyperlink r:id="rId219" w:history="1">
              <w:r w:rsidR="007A7A38">
                <w:rPr>
                  <w:rFonts w:ascii="Arial" w:hAnsi="Arial" w:cs="Arial"/>
                  <w:color w:val="1155CC"/>
                  <w:sz w:val="20"/>
                  <w:szCs w:val="20"/>
                  <w:u w:val="single"/>
                </w:rPr>
                <w:t>event</w:t>
              </w:r>
            </w:hyperlink>
            <w:hyperlink r:id="rId220" w:history="1">
              <w:r w:rsidR="007A7A38">
                <w:rPr>
                  <w:rFonts w:ascii="Arial" w:hAnsi="Arial" w:cs="Arial"/>
                  <w:color w:val="1155CC"/>
                  <w:sz w:val="20"/>
                  <w:szCs w:val="20"/>
                  <w:u w:val="single"/>
                </w:rPr>
                <w:t>-</w:t>
              </w:r>
            </w:hyperlink>
            <w:hyperlink r:id="rId221" w:history="1">
              <w:r w:rsidR="007A7A38">
                <w:rPr>
                  <w:rFonts w:ascii="Arial" w:hAnsi="Arial" w:cs="Arial"/>
                  <w:color w:val="1155CC"/>
                  <w:sz w:val="20"/>
                  <w:szCs w:val="20"/>
                  <w:u w:val="single"/>
                </w:rPr>
                <w:t>by</w:t>
              </w:r>
            </w:hyperlink>
            <w:hyperlink r:id="rId222" w:history="1">
              <w:r w:rsidR="007A7A38">
                <w:rPr>
                  <w:rFonts w:ascii="Arial" w:hAnsi="Arial" w:cs="Arial"/>
                  <w:color w:val="1155CC"/>
                  <w:sz w:val="20"/>
                  <w:szCs w:val="20"/>
                  <w:u w:val="single"/>
                </w:rPr>
                <w:t>-</w:t>
              </w:r>
            </w:hyperlink>
            <w:hyperlink r:id="rId223" w:history="1">
              <w:r w:rsidR="007A7A38">
                <w:rPr>
                  <w:rFonts w:ascii="Arial" w:hAnsi="Arial" w:cs="Arial"/>
                  <w:color w:val="1155CC"/>
                  <w:sz w:val="20"/>
                  <w:szCs w:val="20"/>
                  <w:u w:val="single"/>
                </w:rPr>
                <w:t>creating</w:t>
              </w:r>
            </w:hyperlink>
            <w:hyperlink r:id="rId224" w:history="1">
              <w:r w:rsidR="007A7A38">
                <w:rPr>
                  <w:rFonts w:ascii="Arial" w:hAnsi="Arial" w:cs="Arial"/>
                  <w:color w:val="1155CC"/>
                  <w:sz w:val="20"/>
                  <w:szCs w:val="20"/>
                  <w:u w:val="single"/>
                </w:rPr>
                <w:t>-</w:t>
              </w:r>
            </w:hyperlink>
            <w:hyperlink r:id="rId225" w:history="1">
              <w:r w:rsidR="007A7A38">
                <w:rPr>
                  <w:rFonts w:ascii="Arial" w:hAnsi="Arial" w:cs="Arial"/>
                  <w:color w:val="1155CC"/>
                  <w:sz w:val="20"/>
                  <w:szCs w:val="20"/>
                  <w:u w:val="single"/>
                </w:rPr>
                <w:t>a</w:t>
              </w:r>
            </w:hyperlink>
            <w:hyperlink r:id="rId226" w:history="1">
              <w:r w:rsidR="007A7A38">
                <w:rPr>
                  <w:rFonts w:ascii="Arial" w:hAnsi="Arial" w:cs="Arial"/>
                  <w:color w:val="1155CC"/>
                  <w:sz w:val="20"/>
                  <w:szCs w:val="20"/>
                  <w:u w:val="single"/>
                </w:rPr>
                <w:t>-</w:t>
              </w:r>
            </w:hyperlink>
            <w:hyperlink r:id="rId227" w:history="1">
              <w:r w:rsidR="007A7A38">
                <w:rPr>
                  <w:rFonts w:ascii="Arial" w:hAnsi="Arial" w:cs="Arial"/>
                  <w:color w:val="1155CC"/>
                  <w:sz w:val="20"/>
                  <w:szCs w:val="20"/>
                  <w:u w:val="single"/>
                </w:rPr>
                <w:t>ratio</w:t>
              </w:r>
            </w:hyperlink>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Student will p</w:t>
            </w:r>
            <w:r w:rsidR="00831449">
              <w:rPr>
                <w:rFonts w:ascii="Arial" w:hAnsi="Arial" w:cs="Arial"/>
                <w:color w:val="FF0000"/>
                <w:sz w:val="20"/>
                <w:szCs w:val="20"/>
              </w:rPr>
              <w:t xml:space="preserve">lay the games scatter and race </w:t>
            </w:r>
            <w:r>
              <w:rPr>
                <w:rFonts w:ascii="Arial" w:hAnsi="Arial" w:cs="Arial"/>
                <w:color w:val="FF0000"/>
                <w:sz w:val="20"/>
                <w:szCs w:val="20"/>
              </w:rPr>
              <w:t>on the link below in groups of 4.</w:t>
            </w:r>
          </w:p>
          <w:p w:rsidR="00A77B3E" w:rsidRDefault="00A77B3E">
            <w:pPr>
              <w:spacing w:after="0" w:line="240" w:lineRule="auto"/>
              <w:rPr>
                <w:rFonts w:ascii="Arial" w:hAnsi="Arial" w:cs="Arial"/>
                <w:color w:val="FF0000"/>
                <w:sz w:val="20"/>
                <w:szCs w:val="20"/>
              </w:rPr>
            </w:pPr>
          </w:p>
          <w:p w:rsidR="00A77B3E" w:rsidRDefault="00E52808">
            <w:pPr>
              <w:spacing w:after="0" w:line="240" w:lineRule="auto"/>
              <w:rPr>
                <w:rFonts w:ascii="Arial" w:hAnsi="Arial" w:cs="Arial"/>
                <w:color w:val="1155CC"/>
                <w:sz w:val="20"/>
                <w:szCs w:val="20"/>
                <w:u w:val="single"/>
              </w:rPr>
            </w:pPr>
            <w:hyperlink r:id="rId228" w:history="1">
              <w:r w:rsidR="007A7A38">
                <w:rPr>
                  <w:rFonts w:ascii="Arial" w:hAnsi="Arial" w:cs="Arial"/>
                  <w:color w:val="1155CC"/>
                  <w:sz w:val="20"/>
                  <w:szCs w:val="20"/>
                  <w:u w:val="single"/>
                </w:rPr>
                <w:t>http</w:t>
              </w:r>
            </w:hyperlink>
            <w:hyperlink r:id="rId229" w:history="1">
              <w:proofErr w:type="gramStart"/>
              <w:r w:rsidR="007A7A38">
                <w:rPr>
                  <w:rFonts w:ascii="Arial" w:hAnsi="Arial" w:cs="Arial"/>
                  <w:color w:val="1155CC"/>
                  <w:sz w:val="20"/>
                  <w:szCs w:val="20"/>
                  <w:u w:val="single"/>
                </w:rPr>
                <w:t>:/</w:t>
              </w:r>
              <w:proofErr w:type="gramEnd"/>
              <w:r w:rsidR="007A7A38">
                <w:rPr>
                  <w:rFonts w:ascii="Arial" w:hAnsi="Arial" w:cs="Arial"/>
                  <w:color w:val="1155CC"/>
                  <w:sz w:val="20"/>
                  <w:szCs w:val="20"/>
                  <w:u w:val="single"/>
                </w:rPr>
                <w:t>/</w:t>
              </w:r>
            </w:hyperlink>
            <w:hyperlink r:id="rId230" w:history="1">
              <w:r w:rsidR="007A7A38">
                <w:rPr>
                  <w:rFonts w:ascii="Arial" w:hAnsi="Arial" w:cs="Arial"/>
                  <w:color w:val="1155CC"/>
                  <w:sz w:val="20"/>
                  <w:szCs w:val="20"/>
                  <w:u w:val="single"/>
                </w:rPr>
                <w:t>quizlet</w:t>
              </w:r>
            </w:hyperlink>
            <w:hyperlink r:id="rId231" w:history="1">
              <w:r w:rsidR="007A7A38">
                <w:rPr>
                  <w:rFonts w:ascii="Arial" w:hAnsi="Arial" w:cs="Arial"/>
                  <w:color w:val="1155CC"/>
                  <w:sz w:val="20"/>
                  <w:szCs w:val="20"/>
                  <w:u w:val="single"/>
                </w:rPr>
                <w:t>.</w:t>
              </w:r>
            </w:hyperlink>
            <w:hyperlink r:id="rId232" w:history="1">
              <w:r w:rsidR="007A7A38">
                <w:rPr>
                  <w:rFonts w:ascii="Arial" w:hAnsi="Arial" w:cs="Arial"/>
                  <w:color w:val="1155CC"/>
                  <w:sz w:val="20"/>
                  <w:szCs w:val="20"/>
                  <w:u w:val="single"/>
                </w:rPr>
                <w:t>com</w:t>
              </w:r>
            </w:hyperlink>
            <w:hyperlink r:id="rId233" w:history="1">
              <w:r w:rsidR="007A7A38">
                <w:rPr>
                  <w:rFonts w:ascii="Arial" w:hAnsi="Arial" w:cs="Arial"/>
                  <w:color w:val="1155CC"/>
                  <w:sz w:val="20"/>
                  <w:szCs w:val="20"/>
                  <w:u w:val="single"/>
                </w:rPr>
                <w:t>/21473022/</w:t>
              </w:r>
            </w:hyperlink>
            <w:hyperlink r:id="rId234" w:history="1">
              <w:r w:rsidR="007A7A38">
                <w:rPr>
                  <w:rFonts w:ascii="Arial" w:hAnsi="Arial" w:cs="Arial"/>
                  <w:color w:val="1155CC"/>
                  <w:sz w:val="20"/>
                  <w:szCs w:val="20"/>
                  <w:u w:val="single"/>
                </w:rPr>
                <w:t>scatter</w:t>
              </w:r>
            </w:hyperlink>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Students will play the Race game on the link below to reinforce probability concepts. </w:t>
            </w:r>
          </w:p>
          <w:p w:rsidR="00A77B3E" w:rsidRDefault="00A77B3E">
            <w:pPr>
              <w:spacing w:after="0" w:line="240" w:lineRule="auto"/>
              <w:rPr>
                <w:rFonts w:ascii="Arial" w:hAnsi="Arial" w:cs="Arial"/>
                <w:color w:val="FF0000"/>
                <w:sz w:val="20"/>
                <w:szCs w:val="20"/>
              </w:rPr>
            </w:pPr>
          </w:p>
          <w:p w:rsidR="00A77B3E" w:rsidRDefault="00E52808">
            <w:pPr>
              <w:spacing w:after="0" w:line="240" w:lineRule="auto"/>
              <w:rPr>
                <w:rFonts w:ascii="Arial" w:hAnsi="Arial" w:cs="Arial"/>
                <w:color w:val="1155CC"/>
                <w:sz w:val="20"/>
                <w:szCs w:val="20"/>
                <w:u w:val="single"/>
              </w:rPr>
            </w:pPr>
            <w:hyperlink r:id="rId235" w:history="1">
              <w:r w:rsidR="007A7A38">
                <w:rPr>
                  <w:rFonts w:ascii="Arial" w:hAnsi="Arial" w:cs="Arial"/>
                  <w:color w:val="1155CC"/>
                  <w:sz w:val="20"/>
                  <w:szCs w:val="20"/>
                  <w:u w:val="single"/>
                </w:rPr>
                <w:t>https</w:t>
              </w:r>
            </w:hyperlink>
            <w:hyperlink r:id="rId236" w:history="1">
              <w:proofErr w:type="gramStart"/>
              <w:r w:rsidR="007A7A38">
                <w:rPr>
                  <w:rFonts w:ascii="Arial" w:hAnsi="Arial" w:cs="Arial"/>
                  <w:color w:val="1155CC"/>
                  <w:sz w:val="20"/>
                  <w:szCs w:val="20"/>
                  <w:u w:val="single"/>
                </w:rPr>
                <w:t>:/</w:t>
              </w:r>
              <w:proofErr w:type="gramEnd"/>
              <w:r w:rsidR="007A7A38">
                <w:rPr>
                  <w:rFonts w:ascii="Arial" w:hAnsi="Arial" w:cs="Arial"/>
                  <w:color w:val="1155CC"/>
                  <w:sz w:val="20"/>
                  <w:szCs w:val="20"/>
                  <w:u w:val="single"/>
                </w:rPr>
                <w:t>/</w:t>
              </w:r>
            </w:hyperlink>
            <w:hyperlink r:id="rId237" w:history="1">
              <w:r w:rsidR="007A7A38">
                <w:rPr>
                  <w:rFonts w:ascii="Arial" w:hAnsi="Arial" w:cs="Arial"/>
                  <w:color w:val="1155CC"/>
                  <w:sz w:val="20"/>
                  <w:szCs w:val="20"/>
                  <w:u w:val="single"/>
                </w:rPr>
                <w:t>quizlet</w:t>
              </w:r>
            </w:hyperlink>
            <w:hyperlink r:id="rId238" w:history="1">
              <w:r w:rsidR="007A7A38">
                <w:rPr>
                  <w:rFonts w:ascii="Arial" w:hAnsi="Arial" w:cs="Arial"/>
                  <w:color w:val="1155CC"/>
                  <w:sz w:val="20"/>
                  <w:szCs w:val="20"/>
                  <w:u w:val="single"/>
                </w:rPr>
                <w:t>.</w:t>
              </w:r>
            </w:hyperlink>
            <w:hyperlink r:id="rId239" w:history="1">
              <w:r w:rsidR="007A7A38">
                <w:rPr>
                  <w:rFonts w:ascii="Arial" w:hAnsi="Arial" w:cs="Arial"/>
                  <w:color w:val="1155CC"/>
                  <w:sz w:val="20"/>
                  <w:szCs w:val="20"/>
                  <w:u w:val="single"/>
                </w:rPr>
                <w:t>com</w:t>
              </w:r>
            </w:hyperlink>
            <w:hyperlink r:id="rId240" w:history="1">
              <w:r w:rsidR="007A7A38">
                <w:rPr>
                  <w:rFonts w:ascii="Arial" w:hAnsi="Arial" w:cs="Arial"/>
                  <w:color w:val="1155CC"/>
                  <w:sz w:val="20"/>
                  <w:szCs w:val="20"/>
                  <w:u w:val="single"/>
                </w:rPr>
                <w:t>/21473022/</w:t>
              </w:r>
            </w:hyperlink>
            <w:hyperlink r:id="rId241" w:history="1">
              <w:r w:rsidR="007A7A38">
                <w:rPr>
                  <w:rFonts w:ascii="Arial" w:hAnsi="Arial" w:cs="Arial"/>
                  <w:color w:val="1155CC"/>
                  <w:sz w:val="20"/>
                  <w:szCs w:val="20"/>
                  <w:u w:val="single"/>
                </w:rPr>
                <w:t>spacerace</w:t>
              </w:r>
            </w:hyperlink>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 Students will work in groups of 6 to research information on the occurrence of DMD affecting 10-12 year old children in comparison to other diseases. The information will be inserted in the public service announcement final project.</w:t>
            </w:r>
          </w:p>
          <w:p w:rsidR="00A77B3E" w:rsidRDefault="00A77B3E">
            <w:pPr>
              <w:spacing w:after="0" w:line="240" w:lineRule="auto"/>
              <w:rPr>
                <w:rFonts w:ascii="Arial" w:hAnsi="Arial" w:cs="Arial"/>
                <w:color w:val="FF0000"/>
                <w:sz w:val="20"/>
                <w:szCs w:val="20"/>
              </w:rPr>
            </w:pPr>
          </w:p>
          <w:p w:rsidR="00A77B3E" w:rsidRDefault="00A77B3E">
            <w:pPr>
              <w:spacing w:after="0" w:line="240" w:lineRule="auto"/>
              <w:rPr>
                <w:rFonts w:ascii="Arial" w:hAnsi="Arial" w:cs="Arial"/>
                <w:color w:val="FF0000"/>
                <w:sz w:val="20"/>
                <w:szCs w:val="20"/>
              </w:rPr>
            </w:pPr>
          </w:p>
          <w:p w:rsidR="00A77B3E" w:rsidRDefault="00A77B3E">
            <w:pPr>
              <w:spacing w:after="0" w:line="240" w:lineRule="auto"/>
              <w:rPr>
                <w:rFonts w:ascii="Arial" w:hAnsi="Arial" w:cs="Arial"/>
                <w:color w:val="FF0000"/>
                <w:sz w:val="20"/>
                <w:szCs w:val="20"/>
              </w:rPr>
            </w:pPr>
          </w:p>
        </w:tc>
      </w:tr>
    </w:tbl>
    <w:p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4087"/>
        <w:gridCol w:w="4087"/>
        <w:gridCol w:w="4085"/>
      </w:tblGrid>
      <w:tr w:rsidR="00A77B3E" w:rsidTr="008B11E8">
        <w:tc>
          <w:tcPr>
            <w:tcW w:w="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jc w:val="center"/>
            </w:pPr>
            <w:r>
              <w:rPr>
                <w:rFonts w:ascii="Arial" w:hAnsi="Arial" w:cs="Arial"/>
                <w:b/>
                <w:bCs/>
                <w:sz w:val="20"/>
                <w:szCs w:val="20"/>
              </w:rPr>
              <w:t xml:space="preserve">Day 3 </w:t>
            </w:r>
          </w:p>
        </w:tc>
        <w:tc>
          <w:tcPr>
            <w:tcW w:w="1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u w:val="single"/>
              </w:rPr>
              <w:br/>
            </w:r>
          </w:p>
          <w:p w:rsidR="00A77B3E" w:rsidRDefault="007A7A3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DMD is a genetic disease. Where are genes located in the body?</w:t>
            </w:r>
          </w:p>
          <w:p w:rsidR="00A77B3E" w:rsidRDefault="007A7A38">
            <w:pPr>
              <w:spacing w:after="0" w:line="240" w:lineRule="auto"/>
              <w:rPr>
                <w:color w:val="0070C0"/>
              </w:rPr>
            </w:pPr>
            <w:r>
              <w:rPr>
                <w:color w:val="0070C0"/>
              </w:rPr>
              <w:t xml:space="preserve">Draw a diagram to demonstrate your answer. </w:t>
            </w:r>
          </w:p>
          <w:p w:rsidR="00A77B3E" w:rsidRDefault="007A7A38">
            <w:pPr>
              <w:spacing w:after="0" w:line="240" w:lineRule="auto"/>
              <w:rPr>
                <w:rFonts w:ascii="Arial" w:hAnsi="Arial" w:cs="Arial"/>
                <w:sz w:val="20"/>
                <w:szCs w:val="20"/>
              </w:rPr>
            </w:pPr>
            <w:r>
              <w:rPr>
                <w:rFonts w:ascii="Arial" w:hAnsi="Arial" w:cs="Arial"/>
                <w:sz w:val="20"/>
                <w:szCs w:val="20"/>
              </w:rPr>
              <w:t xml:space="preserve"> </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r>
              <w:rPr>
                <w:rFonts w:ascii="Arial" w:hAnsi="Arial" w:cs="Arial"/>
                <w:sz w:val="20"/>
                <w:szCs w:val="20"/>
              </w:rPr>
              <w:br/>
              <w:t>GROUP INVESTIGATION (based on formative assessment during induction activity)</w:t>
            </w:r>
          </w:p>
          <w:p w:rsidR="00A77B3E" w:rsidRDefault="007A7A38">
            <w:pPr>
              <w:spacing w:after="0" w:line="240" w:lineRule="auto"/>
              <w:rPr>
                <w:rFonts w:ascii="Arial" w:hAnsi="Arial" w:cs="Arial"/>
                <w:sz w:val="20"/>
                <w:szCs w:val="20"/>
              </w:rPr>
            </w:pPr>
            <w:r>
              <w:rPr>
                <w:rFonts w:ascii="Arial" w:hAnsi="Arial" w:cs="Arial"/>
                <w:sz w:val="20"/>
                <w:szCs w:val="20"/>
              </w:rPr>
              <w:t>GROUP 1</w:t>
            </w:r>
            <w:proofErr w:type="gramStart"/>
            <w:r>
              <w:rPr>
                <w:rFonts w:ascii="Arial" w:hAnsi="Arial" w:cs="Arial"/>
                <w:sz w:val="20"/>
                <w:szCs w:val="20"/>
              </w:rPr>
              <w:t>-  “</w:t>
            </w:r>
            <w:proofErr w:type="gramEnd"/>
            <w:r>
              <w:rPr>
                <w:rFonts w:ascii="Arial" w:hAnsi="Arial" w:cs="Arial"/>
                <w:sz w:val="20"/>
                <w:szCs w:val="20"/>
              </w:rPr>
              <w:t>Build a DNA model”</w:t>
            </w:r>
            <w:hyperlink r:id="rId242" w:history="1">
              <w:r>
                <w:rPr>
                  <w:rFonts w:ascii="Arial" w:hAnsi="Arial" w:cs="Arial"/>
                  <w:sz w:val="20"/>
                  <w:szCs w:val="20"/>
                </w:rPr>
                <w:t xml:space="preserve"> </w:t>
              </w:r>
            </w:hyperlink>
            <w:hyperlink r:id="rId243" w:history="1">
              <w:r>
                <w:rPr>
                  <w:rFonts w:ascii="Arial" w:hAnsi="Arial" w:cs="Arial"/>
                  <w:color w:val="0000FF"/>
                  <w:sz w:val="16"/>
                  <w:szCs w:val="16"/>
                  <w:u w:val="single"/>
                </w:rPr>
                <w:t>http</w:t>
              </w:r>
            </w:hyperlink>
            <w:hyperlink r:id="rId244" w:history="1">
              <w:r>
                <w:rPr>
                  <w:rFonts w:ascii="Arial" w:hAnsi="Arial" w:cs="Arial"/>
                  <w:color w:val="0000FF"/>
                  <w:sz w:val="16"/>
                  <w:szCs w:val="16"/>
                  <w:u w:val="single"/>
                </w:rPr>
                <w:t>://</w:t>
              </w:r>
            </w:hyperlink>
            <w:hyperlink r:id="rId245" w:history="1">
              <w:r>
                <w:rPr>
                  <w:rFonts w:ascii="Arial" w:hAnsi="Arial" w:cs="Arial"/>
                  <w:color w:val="0000FF"/>
                  <w:sz w:val="16"/>
                  <w:szCs w:val="16"/>
                  <w:u w:val="single"/>
                </w:rPr>
                <w:t>learn</w:t>
              </w:r>
            </w:hyperlink>
            <w:hyperlink r:id="rId246" w:history="1">
              <w:r>
                <w:rPr>
                  <w:rFonts w:ascii="Arial" w:hAnsi="Arial" w:cs="Arial"/>
                  <w:color w:val="0000FF"/>
                  <w:sz w:val="16"/>
                  <w:szCs w:val="16"/>
                  <w:u w:val="single"/>
                </w:rPr>
                <w:t>.</w:t>
              </w:r>
            </w:hyperlink>
            <w:hyperlink r:id="rId247" w:history="1">
              <w:proofErr w:type="gramStart"/>
              <w:r>
                <w:rPr>
                  <w:rFonts w:ascii="Arial" w:hAnsi="Arial" w:cs="Arial"/>
                  <w:color w:val="0000FF"/>
                  <w:sz w:val="16"/>
                  <w:szCs w:val="16"/>
                  <w:u w:val="single"/>
                </w:rPr>
                <w:t>genetics</w:t>
              </w:r>
              <w:proofErr w:type="gramEnd"/>
            </w:hyperlink>
            <w:hyperlink r:id="rId248" w:history="1">
              <w:r>
                <w:rPr>
                  <w:rFonts w:ascii="Arial" w:hAnsi="Arial" w:cs="Arial"/>
                  <w:color w:val="0000FF"/>
                  <w:sz w:val="16"/>
                  <w:szCs w:val="16"/>
                  <w:u w:val="single"/>
                </w:rPr>
                <w:t>.</w:t>
              </w:r>
            </w:hyperlink>
            <w:hyperlink r:id="rId249" w:history="1">
              <w:proofErr w:type="gramStart"/>
              <w:r>
                <w:rPr>
                  <w:rFonts w:ascii="Arial" w:hAnsi="Arial" w:cs="Arial"/>
                  <w:color w:val="0000FF"/>
                  <w:sz w:val="16"/>
                  <w:szCs w:val="16"/>
                  <w:u w:val="single"/>
                </w:rPr>
                <w:t>utah</w:t>
              </w:r>
              <w:proofErr w:type="gramEnd"/>
            </w:hyperlink>
            <w:hyperlink r:id="rId250" w:history="1">
              <w:r>
                <w:rPr>
                  <w:rFonts w:ascii="Arial" w:hAnsi="Arial" w:cs="Arial"/>
                  <w:color w:val="0000FF"/>
                  <w:sz w:val="16"/>
                  <w:szCs w:val="16"/>
                  <w:u w:val="single"/>
                </w:rPr>
                <w:t>.</w:t>
              </w:r>
            </w:hyperlink>
            <w:hyperlink r:id="rId251" w:history="1">
              <w:r>
                <w:rPr>
                  <w:rFonts w:ascii="Arial" w:hAnsi="Arial" w:cs="Arial"/>
                  <w:color w:val="0000FF"/>
                  <w:sz w:val="16"/>
                  <w:szCs w:val="16"/>
                  <w:u w:val="single"/>
                </w:rPr>
                <w:t>edu</w:t>
              </w:r>
            </w:hyperlink>
            <w:hyperlink r:id="rId252" w:history="1">
              <w:r>
                <w:rPr>
                  <w:rFonts w:ascii="Arial" w:hAnsi="Arial" w:cs="Arial"/>
                  <w:color w:val="0000FF"/>
                  <w:sz w:val="16"/>
                  <w:szCs w:val="16"/>
                  <w:u w:val="single"/>
                </w:rPr>
                <w:t>/</w:t>
              </w:r>
            </w:hyperlink>
            <w:hyperlink r:id="rId253" w:history="1">
              <w:r>
                <w:rPr>
                  <w:rFonts w:ascii="Arial" w:hAnsi="Arial" w:cs="Arial"/>
                  <w:color w:val="0000FF"/>
                  <w:sz w:val="16"/>
                  <w:szCs w:val="16"/>
                  <w:u w:val="single"/>
                </w:rPr>
                <w:t>content</w:t>
              </w:r>
            </w:hyperlink>
            <w:hyperlink r:id="rId254" w:history="1">
              <w:r>
                <w:rPr>
                  <w:rFonts w:ascii="Arial" w:hAnsi="Arial" w:cs="Arial"/>
                  <w:color w:val="0000FF"/>
                  <w:sz w:val="16"/>
                  <w:szCs w:val="16"/>
                  <w:u w:val="single"/>
                </w:rPr>
                <w:t>/</w:t>
              </w:r>
            </w:hyperlink>
            <w:hyperlink r:id="rId255" w:history="1">
              <w:r>
                <w:rPr>
                  <w:rFonts w:ascii="Arial" w:hAnsi="Arial" w:cs="Arial"/>
                  <w:color w:val="0000FF"/>
                  <w:sz w:val="16"/>
                  <w:szCs w:val="16"/>
                  <w:u w:val="single"/>
                </w:rPr>
                <w:t>begin</w:t>
              </w:r>
            </w:hyperlink>
            <w:hyperlink r:id="rId256" w:history="1">
              <w:r>
                <w:rPr>
                  <w:rFonts w:ascii="Arial" w:hAnsi="Arial" w:cs="Arial"/>
                  <w:color w:val="0000FF"/>
                  <w:sz w:val="16"/>
                  <w:szCs w:val="16"/>
                  <w:u w:val="single"/>
                </w:rPr>
                <w:t>/</w:t>
              </w:r>
            </w:hyperlink>
            <w:hyperlink r:id="rId257" w:history="1">
              <w:r>
                <w:rPr>
                  <w:rFonts w:ascii="Arial" w:hAnsi="Arial" w:cs="Arial"/>
                  <w:color w:val="0000FF"/>
                  <w:sz w:val="16"/>
                  <w:szCs w:val="16"/>
                  <w:u w:val="single"/>
                </w:rPr>
                <w:t>dna</w:t>
              </w:r>
            </w:hyperlink>
            <w:hyperlink r:id="rId258" w:history="1">
              <w:r>
                <w:rPr>
                  <w:rFonts w:ascii="Arial" w:hAnsi="Arial" w:cs="Arial"/>
                  <w:color w:val="0000FF"/>
                  <w:sz w:val="16"/>
                  <w:szCs w:val="16"/>
                  <w:u w:val="single"/>
                </w:rPr>
                <w:t>/</w:t>
              </w:r>
            </w:hyperlink>
            <w:hyperlink r:id="rId259" w:history="1">
              <w:r>
                <w:rPr>
                  <w:rFonts w:ascii="Arial" w:hAnsi="Arial" w:cs="Arial"/>
                  <w:color w:val="0000FF"/>
                  <w:sz w:val="16"/>
                  <w:szCs w:val="16"/>
                  <w:u w:val="single"/>
                </w:rPr>
                <w:t>builddna</w:t>
              </w:r>
            </w:hyperlink>
            <w:hyperlink r:id="rId260" w:history="1">
              <w:r>
                <w:rPr>
                  <w:rFonts w:ascii="Arial" w:hAnsi="Arial" w:cs="Arial"/>
                  <w:color w:val="0000FF"/>
                  <w:sz w:val="16"/>
                  <w:szCs w:val="16"/>
                  <w:u w:val="single"/>
                </w:rPr>
                <w:t>/</w:t>
              </w:r>
            </w:hyperlink>
          </w:p>
          <w:p w:rsidR="00A77B3E" w:rsidRDefault="007A7A38">
            <w:pPr>
              <w:spacing w:after="0" w:line="240" w:lineRule="auto"/>
              <w:rPr>
                <w:rFonts w:ascii="Arial" w:hAnsi="Arial" w:cs="Arial"/>
                <w:sz w:val="20"/>
                <w:szCs w:val="20"/>
              </w:rPr>
            </w:pPr>
            <w:r>
              <w:rPr>
                <w:rFonts w:ascii="Arial" w:hAnsi="Arial" w:cs="Arial"/>
                <w:sz w:val="20"/>
                <w:szCs w:val="20"/>
              </w:rPr>
              <w:t>GROUP 2-internet research</w:t>
            </w:r>
            <w:hyperlink r:id="rId261" w:history="1">
              <w:r>
                <w:rPr>
                  <w:rFonts w:ascii="Arial" w:hAnsi="Arial" w:cs="Arial"/>
                  <w:sz w:val="20"/>
                  <w:szCs w:val="20"/>
                </w:rPr>
                <w:t xml:space="preserve"> </w:t>
              </w:r>
            </w:hyperlink>
            <w:hyperlink r:id="rId262" w:history="1">
              <w:r>
                <w:rPr>
                  <w:rFonts w:ascii="Arial" w:hAnsi="Arial" w:cs="Arial"/>
                  <w:color w:val="0000FF"/>
                  <w:sz w:val="16"/>
                  <w:szCs w:val="16"/>
                  <w:u w:val="single"/>
                </w:rPr>
                <w:t>http</w:t>
              </w:r>
            </w:hyperlink>
            <w:hyperlink r:id="rId263" w:history="1">
              <w:proofErr w:type="gramStart"/>
              <w:r>
                <w:rPr>
                  <w:rFonts w:ascii="Arial" w:hAnsi="Arial" w:cs="Arial"/>
                  <w:color w:val="0000FF"/>
                  <w:sz w:val="16"/>
                  <w:szCs w:val="16"/>
                  <w:u w:val="single"/>
                </w:rPr>
                <w:t>:/</w:t>
              </w:r>
              <w:proofErr w:type="gramEnd"/>
              <w:r>
                <w:rPr>
                  <w:rFonts w:ascii="Arial" w:hAnsi="Arial" w:cs="Arial"/>
                  <w:color w:val="0000FF"/>
                  <w:sz w:val="16"/>
                  <w:szCs w:val="16"/>
                  <w:u w:val="single"/>
                </w:rPr>
                <w:t>/</w:t>
              </w:r>
            </w:hyperlink>
            <w:hyperlink r:id="rId264" w:history="1">
              <w:r>
                <w:rPr>
                  <w:rFonts w:ascii="Arial" w:hAnsi="Arial" w:cs="Arial"/>
                  <w:color w:val="0000FF"/>
                  <w:sz w:val="16"/>
                  <w:szCs w:val="16"/>
                  <w:u w:val="single"/>
                </w:rPr>
                <w:t>sciencenetlinks</w:t>
              </w:r>
            </w:hyperlink>
            <w:hyperlink r:id="rId265" w:history="1">
              <w:r>
                <w:rPr>
                  <w:rFonts w:ascii="Arial" w:hAnsi="Arial" w:cs="Arial"/>
                  <w:color w:val="0000FF"/>
                  <w:sz w:val="16"/>
                  <w:szCs w:val="16"/>
                  <w:u w:val="single"/>
                </w:rPr>
                <w:t>.</w:t>
              </w:r>
            </w:hyperlink>
            <w:hyperlink r:id="rId266" w:history="1">
              <w:r>
                <w:rPr>
                  <w:rFonts w:ascii="Arial" w:hAnsi="Arial" w:cs="Arial"/>
                  <w:color w:val="0000FF"/>
                  <w:sz w:val="16"/>
                  <w:szCs w:val="16"/>
                  <w:u w:val="single"/>
                </w:rPr>
                <w:t>com</w:t>
              </w:r>
            </w:hyperlink>
            <w:hyperlink r:id="rId267" w:history="1">
              <w:r>
                <w:rPr>
                  <w:rFonts w:ascii="Arial" w:hAnsi="Arial" w:cs="Arial"/>
                  <w:color w:val="0000FF"/>
                  <w:sz w:val="16"/>
                  <w:szCs w:val="16"/>
                  <w:u w:val="single"/>
                </w:rPr>
                <w:t>/</w:t>
              </w:r>
            </w:hyperlink>
            <w:hyperlink r:id="rId268" w:history="1">
              <w:r>
                <w:rPr>
                  <w:rFonts w:ascii="Arial" w:hAnsi="Arial" w:cs="Arial"/>
                  <w:color w:val="0000FF"/>
                  <w:sz w:val="16"/>
                  <w:szCs w:val="16"/>
                  <w:u w:val="single"/>
                </w:rPr>
                <w:t>lessons</w:t>
              </w:r>
            </w:hyperlink>
            <w:hyperlink r:id="rId269" w:history="1">
              <w:r>
                <w:rPr>
                  <w:rFonts w:ascii="Arial" w:hAnsi="Arial" w:cs="Arial"/>
                  <w:color w:val="0000FF"/>
                  <w:sz w:val="16"/>
                  <w:szCs w:val="16"/>
                  <w:u w:val="single"/>
                </w:rPr>
                <w:t>/</w:t>
              </w:r>
            </w:hyperlink>
            <w:hyperlink r:id="rId270" w:history="1">
              <w:r>
                <w:rPr>
                  <w:rFonts w:ascii="Arial" w:hAnsi="Arial" w:cs="Arial"/>
                  <w:color w:val="0000FF"/>
                  <w:sz w:val="16"/>
                  <w:szCs w:val="16"/>
                  <w:u w:val="single"/>
                </w:rPr>
                <w:t>cell</w:t>
              </w:r>
            </w:hyperlink>
            <w:hyperlink r:id="rId271" w:history="1">
              <w:r>
                <w:rPr>
                  <w:rFonts w:ascii="Arial" w:hAnsi="Arial" w:cs="Arial"/>
                  <w:color w:val="0000FF"/>
                  <w:sz w:val="16"/>
                  <w:szCs w:val="16"/>
                  <w:u w:val="single"/>
                </w:rPr>
                <w:t>-</w:t>
              </w:r>
            </w:hyperlink>
            <w:hyperlink r:id="rId272" w:history="1">
              <w:r>
                <w:rPr>
                  <w:rFonts w:ascii="Arial" w:hAnsi="Arial" w:cs="Arial"/>
                  <w:color w:val="0000FF"/>
                  <w:sz w:val="16"/>
                  <w:szCs w:val="16"/>
                  <w:u w:val="single"/>
                </w:rPr>
                <w:t>dna</w:t>
              </w:r>
            </w:hyperlink>
            <w:hyperlink r:id="rId273" w:history="1">
              <w:r>
                <w:rPr>
                  <w:rFonts w:ascii="Arial" w:hAnsi="Arial" w:cs="Arial"/>
                  <w:color w:val="0000FF"/>
                  <w:sz w:val="16"/>
                  <w:szCs w:val="16"/>
                  <w:u w:val="single"/>
                </w:rPr>
                <w:t>/</w:t>
              </w:r>
            </w:hyperlink>
          </w:p>
          <w:p w:rsidR="00A77B3E" w:rsidRDefault="007A7A38">
            <w:pPr>
              <w:spacing w:after="0" w:line="240" w:lineRule="auto"/>
            </w:pPr>
            <w:r>
              <w:t xml:space="preserve">GROUP 3- teacher review cell structure and genes </w:t>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proofErr w:type="gramStart"/>
            <w:r>
              <w:rPr>
                <w:rFonts w:ascii="Arial" w:hAnsi="Arial" w:cs="Arial"/>
                <w:b/>
                <w:bCs/>
                <w:sz w:val="20"/>
                <w:szCs w:val="20"/>
              </w:rPr>
              <w:t>:</w:t>
            </w:r>
            <w:proofErr w:type="gramEnd"/>
            <w:r>
              <w:rPr>
                <w:rFonts w:ascii="Arial" w:hAnsi="Arial" w:cs="Arial"/>
                <w:b/>
                <w:bCs/>
                <w:sz w:val="20"/>
                <w:szCs w:val="20"/>
              </w:rPr>
              <w:br/>
            </w:r>
            <w:r>
              <w:rPr>
                <w:rFonts w:ascii="Arial" w:hAnsi="Arial" w:cs="Arial"/>
                <w:b/>
                <w:bCs/>
                <w:color w:val="0070C0"/>
                <w:sz w:val="20"/>
                <w:szCs w:val="20"/>
              </w:rPr>
              <w:t>Teacher evaluates diagrams and places students in groups for review based on their knowledge demonstrated by the drawing.</w:t>
            </w: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7A7A38">
            <w:pPr>
              <w:spacing w:after="0" w:line="240" w:lineRule="auto"/>
              <w:rPr>
                <w:rFonts w:ascii="Arial" w:hAnsi="Arial" w:cs="Arial"/>
                <w:sz w:val="20"/>
                <w:szCs w:val="20"/>
              </w:rPr>
            </w:pPr>
            <w:r>
              <w:rPr>
                <w:rFonts w:ascii="Arial" w:hAnsi="Arial" w:cs="Arial"/>
                <w:sz w:val="20"/>
                <w:szCs w:val="20"/>
              </w:rPr>
              <w:t>Write 3 sentences describing the genetic cause of DMD.</w:t>
            </w:r>
          </w:p>
          <w:p w:rsidR="00A77B3E" w:rsidRDefault="007A7A38">
            <w:pPr>
              <w:spacing w:after="0" w:line="240" w:lineRule="auto"/>
              <w:rPr>
                <w:rFonts w:ascii="Arial" w:hAnsi="Arial" w:cs="Arial"/>
                <w:sz w:val="20"/>
                <w:szCs w:val="20"/>
              </w:rPr>
            </w:pPr>
            <w:r>
              <w:rPr>
                <w:rFonts w:ascii="Arial" w:hAnsi="Arial" w:cs="Arial"/>
                <w:sz w:val="20"/>
                <w:szCs w:val="20"/>
              </w:rPr>
              <w:t>You may utilize the web site:</w:t>
            </w:r>
            <w:hyperlink r:id="rId274" w:history="1">
              <w:r>
                <w:rPr>
                  <w:rFonts w:ascii="Arial" w:hAnsi="Arial" w:cs="Arial"/>
                  <w:sz w:val="20"/>
                  <w:szCs w:val="20"/>
                </w:rPr>
                <w:t xml:space="preserve"> </w:t>
              </w:r>
            </w:hyperlink>
            <w:hyperlink r:id="rId275" w:history="1">
              <w:r>
                <w:rPr>
                  <w:rFonts w:ascii="Arial" w:hAnsi="Arial" w:cs="Arial"/>
                  <w:color w:val="1155CC"/>
                  <w:sz w:val="20"/>
                  <w:szCs w:val="20"/>
                  <w:u w:val="single"/>
                </w:rPr>
                <w:t>www</w:t>
              </w:r>
            </w:hyperlink>
            <w:hyperlink r:id="rId276" w:history="1">
              <w:r>
                <w:rPr>
                  <w:rFonts w:ascii="Arial" w:hAnsi="Arial" w:cs="Arial"/>
                  <w:color w:val="1155CC"/>
                  <w:sz w:val="20"/>
                  <w:szCs w:val="20"/>
                  <w:u w:val="single"/>
                </w:rPr>
                <w:t>.</w:t>
              </w:r>
            </w:hyperlink>
            <w:hyperlink r:id="rId277" w:history="1">
              <w:proofErr w:type="gramStart"/>
              <w:r>
                <w:rPr>
                  <w:rFonts w:ascii="Arial" w:hAnsi="Arial" w:cs="Arial"/>
                  <w:color w:val="1155CC"/>
                  <w:sz w:val="20"/>
                  <w:szCs w:val="20"/>
                  <w:u w:val="single"/>
                </w:rPr>
                <w:t>mda</w:t>
              </w:r>
              <w:proofErr w:type="gramEnd"/>
            </w:hyperlink>
            <w:hyperlink r:id="rId278" w:history="1">
              <w:r>
                <w:rPr>
                  <w:rFonts w:ascii="Arial" w:hAnsi="Arial" w:cs="Arial"/>
                  <w:color w:val="1155CC"/>
                  <w:sz w:val="20"/>
                  <w:szCs w:val="20"/>
                  <w:u w:val="single"/>
                </w:rPr>
                <w:t>.</w:t>
              </w:r>
            </w:hyperlink>
            <w:hyperlink r:id="rId279" w:history="1">
              <w:r>
                <w:rPr>
                  <w:rFonts w:ascii="Arial" w:hAnsi="Arial" w:cs="Arial"/>
                  <w:color w:val="1155CC"/>
                  <w:sz w:val="20"/>
                  <w:szCs w:val="20"/>
                  <w:u w:val="single"/>
                </w:rPr>
                <w:t>org</w:t>
              </w:r>
            </w:hyperlink>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tc>
        <w:tc>
          <w:tcPr>
            <w:tcW w:w="1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before="220" w:after="220"/>
            </w:pPr>
            <w:r>
              <w:rPr>
                <w:rFonts w:ascii="Arial" w:hAnsi="Arial" w:cs="Arial"/>
                <w:color w:val="38761D"/>
                <w:sz w:val="20"/>
                <w:szCs w:val="20"/>
              </w:rPr>
              <w:t xml:space="preserve">Technology needed: Smart board </w:t>
            </w:r>
          </w:p>
          <w:p w:rsidR="00A77B3E" w:rsidRDefault="007A7A38">
            <w:pPr>
              <w:spacing w:before="220" w:after="220"/>
              <w:rPr>
                <w:rFonts w:ascii="Arial" w:hAnsi="Arial" w:cs="Arial"/>
                <w:b/>
                <w:bCs/>
                <w:sz w:val="20"/>
                <w:szCs w:val="20"/>
              </w:rPr>
            </w:pPr>
            <w:r>
              <w:rPr>
                <w:rFonts w:ascii="Arial" w:hAnsi="Arial" w:cs="Arial"/>
                <w:b/>
                <w:bCs/>
                <w:sz w:val="20"/>
                <w:szCs w:val="20"/>
              </w:rPr>
              <w:t xml:space="preserve">Opening:  </w:t>
            </w:r>
            <w:r>
              <w:rPr>
                <w:rFonts w:ascii="Arial" w:hAnsi="Arial" w:cs="Arial"/>
                <w:color w:val="38761D"/>
                <w:sz w:val="20"/>
                <w:szCs w:val="20"/>
              </w:rPr>
              <w:t>Having</w:t>
            </w:r>
            <w:r>
              <w:rPr>
                <w:rFonts w:ascii="Arial" w:hAnsi="Arial" w:cs="Arial"/>
                <w:sz w:val="20"/>
                <w:szCs w:val="20"/>
              </w:rPr>
              <w:t xml:space="preserve"> </w:t>
            </w:r>
            <w:r>
              <w:rPr>
                <w:rFonts w:ascii="Arial" w:hAnsi="Arial" w:cs="Arial"/>
                <w:color w:val="38761D"/>
                <w:sz w:val="20"/>
                <w:szCs w:val="20"/>
              </w:rPr>
              <w:t>viewed Darius Goes West, pose these questions to students:</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 xml:space="preserve">Having What disease does Darius have?  (answer: </w:t>
            </w:r>
            <w:proofErr w:type="spellStart"/>
            <w:r>
              <w:rPr>
                <w:rFonts w:ascii="Arial" w:hAnsi="Arial" w:cs="Arial"/>
                <w:color w:val="38761D"/>
                <w:sz w:val="20"/>
                <w:szCs w:val="20"/>
              </w:rPr>
              <w:t>Duchenne</w:t>
            </w:r>
            <w:proofErr w:type="spellEnd"/>
            <w:r>
              <w:rPr>
                <w:rFonts w:ascii="Arial" w:hAnsi="Arial" w:cs="Arial"/>
                <w:color w:val="38761D"/>
                <w:sz w:val="20"/>
                <w:szCs w:val="20"/>
              </w:rPr>
              <w:t xml:space="preserve"> Muscular Dystrophy DMD)</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How did he get this disease? (answer: DMD is caused by a mutation in a gene that is inherited through families)</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Allow for discussion</w:t>
            </w:r>
          </w:p>
          <w:p w:rsidR="00A77B3E" w:rsidRDefault="007A7A38">
            <w:pPr>
              <w:spacing w:before="220" w:after="220"/>
              <w:rPr>
                <w:rFonts w:ascii="Arial" w:hAnsi="Arial" w:cs="Arial"/>
                <w:b/>
                <w:bCs/>
                <w:sz w:val="20"/>
                <w:szCs w:val="20"/>
              </w:rPr>
            </w:pPr>
            <w:r>
              <w:rPr>
                <w:rFonts w:ascii="Arial" w:hAnsi="Arial" w:cs="Arial"/>
                <w:b/>
                <w:bCs/>
                <w:sz w:val="20"/>
                <w:szCs w:val="20"/>
              </w:rPr>
              <w:t xml:space="preserve"> </w:t>
            </w:r>
            <w:proofErr w:type="spellStart"/>
            <w:r>
              <w:rPr>
                <w:rFonts w:ascii="Arial" w:hAnsi="Arial" w:cs="Arial"/>
                <w:color w:val="38761D"/>
                <w:sz w:val="20"/>
                <w:szCs w:val="20"/>
              </w:rPr>
              <w:t>E.Q.How</w:t>
            </w:r>
            <w:proofErr w:type="spellEnd"/>
            <w:r>
              <w:rPr>
                <w:rFonts w:ascii="Arial" w:hAnsi="Arial" w:cs="Arial"/>
                <w:color w:val="38761D"/>
                <w:sz w:val="20"/>
                <w:szCs w:val="20"/>
              </w:rPr>
              <w:t xml:space="preserve"> is genetic material passed from parents to offspring?</w:t>
            </w:r>
          </w:p>
          <w:p w:rsidR="00A77B3E" w:rsidRDefault="007A7A38">
            <w:pPr>
              <w:spacing w:before="220" w:after="220"/>
              <w:rPr>
                <w:rFonts w:ascii="Arial" w:hAnsi="Arial" w:cs="Arial"/>
                <w:b/>
                <w:bCs/>
                <w:sz w:val="20"/>
                <w:szCs w:val="20"/>
              </w:rPr>
            </w:pPr>
            <w:r>
              <w:rPr>
                <w:rFonts w:ascii="Arial" w:hAnsi="Arial" w:cs="Arial"/>
                <w:b/>
                <w:bCs/>
                <w:sz w:val="20"/>
                <w:szCs w:val="20"/>
              </w:rPr>
              <w:t xml:space="preserve">Work Session:  </w:t>
            </w:r>
            <w:r>
              <w:rPr>
                <w:rFonts w:ascii="Arial" w:hAnsi="Arial" w:cs="Arial"/>
                <w:color w:val="38761D"/>
                <w:sz w:val="20"/>
                <w:szCs w:val="20"/>
              </w:rPr>
              <w:t xml:space="preserve">Power point Slides #10 – </w:t>
            </w:r>
            <w:proofErr w:type="gramStart"/>
            <w:r>
              <w:rPr>
                <w:rFonts w:ascii="Arial" w:hAnsi="Arial" w:cs="Arial"/>
                <w:color w:val="38761D"/>
                <w:sz w:val="20"/>
                <w:szCs w:val="20"/>
              </w:rPr>
              <w:t>17 :</w:t>
            </w:r>
            <w:proofErr w:type="gramEnd"/>
            <w:r>
              <w:rPr>
                <w:rFonts w:ascii="Arial" w:hAnsi="Arial" w:cs="Arial"/>
                <w:color w:val="38761D"/>
                <w:sz w:val="20"/>
                <w:szCs w:val="20"/>
              </w:rPr>
              <w:t xml:space="preserve">  Video (4:13) –  Where do your genes come from? (Hyperlink slide #17)</w:t>
            </w:r>
            <w:hyperlink r:id="rId280" w:history="1">
              <w:r>
                <w:rPr>
                  <w:rFonts w:ascii="Arial" w:hAnsi="Arial" w:cs="Arial"/>
                  <w:color w:val="38761D"/>
                  <w:sz w:val="20"/>
                  <w:szCs w:val="20"/>
                </w:rPr>
                <w:t xml:space="preserve"> </w:t>
              </w:r>
            </w:hyperlink>
            <w:hyperlink r:id="rId281" w:history="1">
              <w:r>
                <w:rPr>
                  <w:rFonts w:ascii="Arial" w:hAnsi="Arial" w:cs="Arial"/>
                  <w:color w:val="4A86E8"/>
                  <w:sz w:val="20"/>
                  <w:szCs w:val="20"/>
                </w:rPr>
                <w:t>http</w:t>
              </w:r>
            </w:hyperlink>
            <w:hyperlink r:id="rId282" w:history="1">
              <w:r>
                <w:rPr>
                  <w:rFonts w:ascii="Arial" w:hAnsi="Arial" w:cs="Arial"/>
                  <w:color w:val="4A86E8"/>
                  <w:sz w:val="20"/>
                  <w:szCs w:val="20"/>
                </w:rPr>
                <w:t>://</w:t>
              </w:r>
            </w:hyperlink>
            <w:hyperlink r:id="rId283" w:history="1">
              <w:r>
                <w:rPr>
                  <w:rFonts w:ascii="Arial" w:hAnsi="Arial" w:cs="Arial"/>
                  <w:color w:val="4A86E8"/>
                  <w:sz w:val="20"/>
                  <w:szCs w:val="20"/>
                </w:rPr>
                <w:t>www</w:t>
              </w:r>
            </w:hyperlink>
            <w:hyperlink r:id="rId284" w:history="1">
              <w:r>
                <w:rPr>
                  <w:rFonts w:ascii="Arial" w:hAnsi="Arial" w:cs="Arial"/>
                  <w:color w:val="4A86E8"/>
                  <w:sz w:val="20"/>
                  <w:szCs w:val="20"/>
                </w:rPr>
                <w:t>.</w:t>
              </w:r>
            </w:hyperlink>
            <w:hyperlink r:id="rId285" w:history="1">
              <w:proofErr w:type="gramStart"/>
              <w:r>
                <w:rPr>
                  <w:rFonts w:ascii="Arial" w:hAnsi="Arial" w:cs="Arial"/>
                  <w:color w:val="4A86E8"/>
                  <w:sz w:val="20"/>
                  <w:szCs w:val="20"/>
                </w:rPr>
                <w:t>neok</w:t>
              </w:r>
              <w:proofErr w:type="gramEnd"/>
            </w:hyperlink>
            <w:hyperlink r:id="rId286" w:history="1">
              <w:r>
                <w:rPr>
                  <w:rFonts w:ascii="Arial" w:hAnsi="Arial" w:cs="Arial"/>
                  <w:color w:val="4A86E8"/>
                  <w:sz w:val="20"/>
                  <w:szCs w:val="20"/>
                </w:rPr>
                <w:t>12.</w:t>
              </w:r>
            </w:hyperlink>
            <w:hyperlink r:id="rId287" w:history="1">
              <w:r>
                <w:rPr>
                  <w:rFonts w:ascii="Arial" w:hAnsi="Arial" w:cs="Arial"/>
                  <w:color w:val="4A86E8"/>
                  <w:sz w:val="20"/>
                  <w:szCs w:val="20"/>
                </w:rPr>
                <w:t>com</w:t>
              </w:r>
            </w:hyperlink>
            <w:hyperlink r:id="rId288" w:history="1">
              <w:r>
                <w:rPr>
                  <w:rFonts w:ascii="Arial" w:hAnsi="Arial" w:cs="Arial"/>
                  <w:color w:val="4A86E8"/>
                  <w:sz w:val="20"/>
                  <w:szCs w:val="20"/>
                </w:rPr>
                <w:t>/</w:t>
              </w:r>
            </w:hyperlink>
            <w:hyperlink r:id="rId289" w:history="1">
              <w:r>
                <w:rPr>
                  <w:rFonts w:ascii="Arial" w:hAnsi="Arial" w:cs="Arial"/>
                  <w:color w:val="4A86E8"/>
                  <w:sz w:val="20"/>
                  <w:szCs w:val="20"/>
                </w:rPr>
                <w:t>php</w:t>
              </w:r>
            </w:hyperlink>
            <w:hyperlink r:id="rId290" w:history="1">
              <w:r>
                <w:rPr>
                  <w:rFonts w:ascii="Arial" w:hAnsi="Arial" w:cs="Arial"/>
                  <w:color w:val="4A86E8"/>
                  <w:sz w:val="20"/>
                  <w:szCs w:val="20"/>
                </w:rPr>
                <w:t>/</w:t>
              </w:r>
            </w:hyperlink>
            <w:hyperlink r:id="rId291" w:history="1">
              <w:r>
                <w:rPr>
                  <w:rFonts w:ascii="Arial" w:hAnsi="Arial" w:cs="Arial"/>
                  <w:color w:val="4A86E8"/>
                  <w:sz w:val="20"/>
                  <w:szCs w:val="20"/>
                </w:rPr>
                <w:t>watch</w:t>
              </w:r>
            </w:hyperlink>
            <w:hyperlink r:id="rId292" w:history="1">
              <w:r>
                <w:rPr>
                  <w:rFonts w:ascii="Arial" w:hAnsi="Arial" w:cs="Arial"/>
                  <w:color w:val="4A86E8"/>
                  <w:sz w:val="20"/>
                  <w:szCs w:val="20"/>
                </w:rPr>
                <w:t>.</w:t>
              </w:r>
            </w:hyperlink>
            <w:hyperlink r:id="rId293" w:history="1">
              <w:proofErr w:type="gramStart"/>
              <w:r>
                <w:rPr>
                  <w:rFonts w:ascii="Arial" w:hAnsi="Arial" w:cs="Arial"/>
                  <w:color w:val="4A86E8"/>
                  <w:sz w:val="20"/>
                  <w:szCs w:val="20"/>
                </w:rPr>
                <w:t>php</w:t>
              </w:r>
              <w:proofErr w:type="gramEnd"/>
            </w:hyperlink>
            <w:hyperlink r:id="rId294" w:history="1">
              <w:r>
                <w:rPr>
                  <w:rFonts w:ascii="Arial" w:hAnsi="Arial" w:cs="Arial"/>
                  <w:color w:val="4A86E8"/>
                  <w:sz w:val="20"/>
                  <w:szCs w:val="20"/>
                </w:rPr>
                <w:t>?</w:t>
              </w:r>
            </w:hyperlink>
            <w:hyperlink r:id="rId295" w:history="1">
              <w:r>
                <w:rPr>
                  <w:rFonts w:ascii="Arial" w:hAnsi="Arial" w:cs="Arial"/>
                  <w:color w:val="4A86E8"/>
                  <w:sz w:val="20"/>
                  <w:szCs w:val="20"/>
                </w:rPr>
                <w:t>v</w:t>
              </w:r>
            </w:hyperlink>
            <w:hyperlink r:id="rId296" w:history="1">
              <w:r>
                <w:rPr>
                  <w:rFonts w:ascii="Arial" w:hAnsi="Arial" w:cs="Arial"/>
                  <w:color w:val="4A86E8"/>
                  <w:sz w:val="20"/>
                  <w:szCs w:val="20"/>
                </w:rPr>
                <w:t>=</w:t>
              </w:r>
            </w:hyperlink>
            <w:hyperlink r:id="rId297" w:history="1">
              <w:r>
                <w:rPr>
                  <w:rFonts w:ascii="Arial" w:hAnsi="Arial" w:cs="Arial"/>
                  <w:color w:val="4A86E8"/>
                  <w:sz w:val="20"/>
                  <w:szCs w:val="20"/>
                </w:rPr>
                <w:t>zX</w:t>
              </w:r>
            </w:hyperlink>
            <w:hyperlink r:id="rId298" w:history="1">
              <w:r>
                <w:rPr>
                  <w:rFonts w:ascii="Arial" w:hAnsi="Arial" w:cs="Arial"/>
                  <w:color w:val="4A86E8"/>
                  <w:sz w:val="20"/>
                  <w:szCs w:val="20"/>
                </w:rPr>
                <w:t>5</w:t>
              </w:r>
            </w:hyperlink>
            <w:hyperlink r:id="rId299" w:history="1">
              <w:r>
                <w:rPr>
                  <w:rFonts w:ascii="Arial" w:hAnsi="Arial" w:cs="Arial"/>
                  <w:color w:val="4A86E8"/>
                  <w:sz w:val="20"/>
                  <w:szCs w:val="20"/>
                </w:rPr>
                <w:t>e</w:t>
              </w:r>
            </w:hyperlink>
            <w:hyperlink r:id="rId300" w:history="1">
              <w:r>
                <w:rPr>
                  <w:rFonts w:ascii="Arial" w:hAnsi="Arial" w:cs="Arial"/>
                  <w:color w:val="4A86E8"/>
                  <w:sz w:val="20"/>
                  <w:szCs w:val="20"/>
                </w:rPr>
                <w:t>724</w:t>
              </w:r>
            </w:hyperlink>
            <w:hyperlink r:id="rId301" w:history="1">
              <w:r>
                <w:rPr>
                  <w:rFonts w:ascii="Arial" w:hAnsi="Arial" w:cs="Arial"/>
                  <w:color w:val="4A86E8"/>
                  <w:sz w:val="20"/>
                  <w:szCs w:val="20"/>
                </w:rPr>
                <w:t>c</w:t>
              </w:r>
            </w:hyperlink>
            <w:hyperlink r:id="rId302" w:history="1">
              <w:r>
                <w:rPr>
                  <w:rFonts w:ascii="Arial" w:hAnsi="Arial" w:cs="Arial"/>
                  <w:color w:val="4A86E8"/>
                  <w:sz w:val="20"/>
                  <w:szCs w:val="20"/>
                </w:rPr>
                <w:t>6</w:t>
              </w:r>
            </w:hyperlink>
            <w:hyperlink r:id="rId303" w:history="1">
              <w:r>
                <w:rPr>
                  <w:rFonts w:ascii="Arial" w:hAnsi="Arial" w:cs="Arial"/>
                  <w:color w:val="4A86E8"/>
                  <w:sz w:val="20"/>
                  <w:szCs w:val="20"/>
                </w:rPr>
                <w:t>f</w:t>
              </w:r>
            </w:hyperlink>
            <w:hyperlink r:id="rId304" w:history="1">
              <w:r>
                <w:rPr>
                  <w:rFonts w:ascii="Arial" w:hAnsi="Arial" w:cs="Arial"/>
                  <w:color w:val="4A86E8"/>
                  <w:sz w:val="20"/>
                  <w:szCs w:val="20"/>
                </w:rPr>
                <w:t>0042150202670</w:t>
              </w:r>
            </w:hyperlink>
            <w:hyperlink r:id="rId305" w:history="1">
              <w:r>
                <w:rPr>
                  <w:rFonts w:ascii="Arial" w:hAnsi="Arial" w:cs="Arial"/>
                  <w:color w:val="4A86E8"/>
                  <w:sz w:val="20"/>
                  <w:szCs w:val="20"/>
                </w:rPr>
                <w:t>a</w:t>
              </w:r>
            </w:hyperlink>
            <w:hyperlink r:id="rId306" w:history="1">
              <w:r>
                <w:rPr>
                  <w:rFonts w:ascii="Arial" w:hAnsi="Arial" w:cs="Arial"/>
                  <w:color w:val="4A86E8"/>
                  <w:sz w:val="20"/>
                  <w:szCs w:val="20"/>
                </w:rPr>
                <w:t>&amp;</w:t>
              </w:r>
            </w:hyperlink>
            <w:hyperlink r:id="rId307" w:history="1">
              <w:r>
                <w:rPr>
                  <w:rFonts w:ascii="Arial" w:hAnsi="Arial" w:cs="Arial"/>
                  <w:color w:val="4A86E8"/>
                  <w:sz w:val="20"/>
                  <w:szCs w:val="20"/>
                </w:rPr>
                <w:t>t</w:t>
              </w:r>
            </w:hyperlink>
            <w:hyperlink r:id="rId308" w:history="1">
              <w:r>
                <w:rPr>
                  <w:rFonts w:ascii="Arial" w:hAnsi="Arial" w:cs="Arial"/>
                  <w:color w:val="4A86E8"/>
                  <w:sz w:val="20"/>
                  <w:szCs w:val="20"/>
                </w:rPr>
                <w:t>=</w:t>
              </w:r>
            </w:hyperlink>
            <w:hyperlink r:id="rId309" w:history="1">
              <w:r>
                <w:rPr>
                  <w:rFonts w:ascii="Arial" w:hAnsi="Arial" w:cs="Arial"/>
                  <w:color w:val="4A86E8"/>
                  <w:sz w:val="20"/>
                  <w:szCs w:val="20"/>
                </w:rPr>
                <w:t>Genetics</w:t>
              </w:r>
            </w:hyperlink>
          </w:p>
          <w:p w:rsidR="00A77B3E" w:rsidRDefault="007A7A38">
            <w:pPr>
              <w:spacing w:before="220" w:after="220"/>
              <w:rPr>
                <w:rFonts w:ascii="Arial" w:hAnsi="Arial" w:cs="Arial"/>
                <w:color w:val="38761D"/>
                <w:sz w:val="20"/>
                <w:szCs w:val="20"/>
              </w:rPr>
            </w:pPr>
            <w:r>
              <w:rPr>
                <w:rFonts w:ascii="Arial" w:hAnsi="Arial" w:cs="Arial"/>
                <w:color w:val="38761D"/>
                <w:sz w:val="20"/>
                <w:szCs w:val="20"/>
              </w:rPr>
              <w:t xml:space="preserve">Activity: Choose </w:t>
            </w:r>
            <w:r>
              <w:rPr>
                <w:rFonts w:ascii="Arial" w:hAnsi="Arial" w:cs="Arial"/>
                <w:b/>
                <w:bCs/>
                <w:color w:val="38761D"/>
                <w:sz w:val="20"/>
                <w:szCs w:val="20"/>
                <w:u w:val="single"/>
              </w:rPr>
              <w:t>1</w:t>
            </w:r>
            <w:r>
              <w:rPr>
                <w:rFonts w:ascii="Arial" w:hAnsi="Arial" w:cs="Arial"/>
                <w:color w:val="38761D"/>
                <w:sz w:val="20"/>
                <w:szCs w:val="20"/>
              </w:rPr>
              <w:t xml:space="preserve"> of the following based on your class characteristics</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 xml:space="preserve">1.  </w:t>
            </w:r>
            <w:r>
              <w:rPr>
                <w:rFonts w:ascii="Arial" w:hAnsi="Arial" w:cs="Arial"/>
                <w:color w:val="38761D"/>
                <w:sz w:val="20"/>
                <w:szCs w:val="20"/>
                <w:u w:val="single"/>
              </w:rPr>
              <w:t>Genetics with a smile</w:t>
            </w:r>
            <w:r>
              <w:rPr>
                <w:rFonts w:ascii="Times New Roman" w:hAnsi="Times New Roman" w:cs="Times New Roman"/>
                <w:color w:val="38761D"/>
                <w:sz w:val="24"/>
                <w:szCs w:val="24"/>
                <w:u w:val="single"/>
              </w:rPr>
              <w:t xml:space="preserve"> </w:t>
            </w:r>
            <w:r>
              <w:rPr>
                <w:rFonts w:ascii="Arial" w:hAnsi="Arial" w:cs="Arial"/>
                <w:color w:val="38761D"/>
                <w:sz w:val="20"/>
                <w:szCs w:val="20"/>
              </w:rPr>
              <w:t>(Science Resource Folder</w:t>
            </w:r>
            <w:proofErr w:type="gramStart"/>
            <w:r>
              <w:rPr>
                <w:rFonts w:ascii="Arial" w:hAnsi="Arial" w:cs="Arial"/>
                <w:color w:val="38761D"/>
                <w:sz w:val="20"/>
                <w:szCs w:val="20"/>
              </w:rPr>
              <w:t>)</w:t>
            </w:r>
            <w:proofErr w:type="gramEnd"/>
            <w:r w:rsidR="00A77B3E">
              <w:fldChar w:fldCharType="begin"/>
            </w:r>
            <w:r w:rsidR="00A77B3E">
              <w:instrText>HYPERLINK "http://sciencespot.net/Media/gen_smilewkst1.pdf"</w:instrText>
            </w:r>
            <w:r w:rsidR="00A77B3E">
              <w:fldChar w:fldCharType="separate"/>
            </w:r>
            <w:r>
              <w:rPr>
                <w:rFonts w:ascii="Arial" w:hAnsi="Arial" w:cs="Arial"/>
                <w:color w:val="3C78D8"/>
                <w:sz w:val="20"/>
                <w:szCs w:val="20"/>
              </w:rPr>
              <w:t>http</w:t>
            </w:r>
            <w:r w:rsidR="00A77B3E">
              <w:fldChar w:fldCharType="end"/>
            </w:r>
            <w:hyperlink r:id="rId310" w:history="1">
              <w:r>
                <w:rPr>
                  <w:rFonts w:ascii="Arial" w:hAnsi="Arial" w:cs="Arial"/>
                  <w:color w:val="3C78D8"/>
                  <w:sz w:val="20"/>
                  <w:szCs w:val="20"/>
                </w:rPr>
                <w:t>://</w:t>
              </w:r>
            </w:hyperlink>
            <w:hyperlink r:id="rId311" w:history="1">
              <w:r>
                <w:rPr>
                  <w:rFonts w:ascii="Arial" w:hAnsi="Arial" w:cs="Arial"/>
                  <w:color w:val="3C78D8"/>
                  <w:sz w:val="20"/>
                  <w:szCs w:val="20"/>
                </w:rPr>
                <w:t>sciencespot</w:t>
              </w:r>
            </w:hyperlink>
            <w:hyperlink r:id="rId312" w:history="1">
              <w:r>
                <w:rPr>
                  <w:rFonts w:ascii="Arial" w:hAnsi="Arial" w:cs="Arial"/>
                  <w:color w:val="3C78D8"/>
                  <w:sz w:val="20"/>
                  <w:szCs w:val="20"/>
                </w:rPr>
                <w:t>.</w:t>
              </w:r>
            </w:hyperlink>
            <w:hyperlink r:id="rId313" w:history="1">
              <w:r>
                <w:rPr>
                  <w:rFonts w:ascii="Arial" w:hAnsi="Arial" w:cs="Arial"/>
                  <w:color w:val="3C78D8"/>
                  <w:sz w:val="20"/>
                  <w:szCs w:val="20"/>
                </w:rPr>
                <w:t>net</w:t>
              </w:r>
            </w:hyperlink>
            <w:hyperlink r:id="rId314" w:history="1">
              <w:r>
                <w:rPr>
                  <w:rFonts w:ascii="Arial" w:hAnsi="Arial" w:cs="Arial"/>
                  <w:color w:val="3C78D8"/>
                  <w:sz w:val="20"/>
                  <w:szCs w:val="20"/>
                </w:rPr>
                <w:t>/</w:t>
              </w:r>
            </w:hyperlink>
            <w:hyperlink r:id="rId315" w:history="1">
              <w:r>
                <w:rPr>
                  <w:rFonts w:ascii="Arial" w:hAnsi="Arial" w:cs="Arial"/>
                  <w:color w:val="3C78D8"/>
                  <w:sz w:val="20"/>
                  <w:szCs w:val="20"/>
                </w:rPr>
                <w:t>Media</w:t>
              </w:r>
            </w:hyperlink>
            <w:hyperlink r:id="rId316" w:history="1">
              <w:r>
                <w:rPr>
                  <w:rFonts w:ascii="Arial" w:hAnsi="Arial" w:cs="Arial"/>
                  <w:color w:val="3C78D8"/>
                  <w:sz w:val="20"/>
                  <w:szCs w:val="20"/>
                </w:rPr>
                <w:t>/</w:t>
              </w:r>
            </w:hyperlink>
            <w:hyperlink r:id="rId317" w:history="1">
              <w:r>
                <w:rPr>
                  <w:rFonts w:ascii="Arial" w:hAnsi="Arial" w:cs="Arial"/>
                  <w:color w:val="3C78D8"/>
                  <w:sz w:val="20"/>
                  <w:szCs w:val="20"/>
                </w:rPr>
                <w:t>gen</w:t>
              </w:r>
            </w:hyperlink>
            <w:hyperlink r:id="rId318" w:history="1">
              <w:r>
                <w:rPr>
                  <w:rFonts w:ascii="Arial" w:hAnsi="Arial" w:cs="Arial"/>
                  <w:color w:val="3C78D8"/>
                  <w:sz w:val="20"/>
                  <w:szCs w:val="20"/>
                </w:rPr>
                <w:t>_</w:t>
              </w:r>
            </w:hyperlink>
            <w:hyperlink r:id="rId319" w:history="1">
              <w:r>
                <w:rPr>
                  <w:rFonts w:ascii="Arial" w:hAnsi="Arial" w:cs="Arial"/>
                  <w:color w:val="3C78D8"/>
                  <w:sz w:val="20"/>
                  <w:szCs w:val="20"/>
                </w:rPr>
                <w:t>s</w:t>
              </w:r>
              <w:r>
                <w:rPr>
                  <w:rFonts w:ascii="Arial" w:hAnsi="Arial" w:cs="Arial"/>
                  <w:color w:val="3C78D8"/>
                  <w:sz w:val="20"/>
                  <w:szCs w:val="20"/>
                </w:rPr>
                <w:lastRenderedPageBreak/>
                <w:t>milewkst</w:t>
              </w:r>
            </w:hyperlink>
            <w:hyperlink r:id="rId320" w:history="1">
              <w:r>
                <w:rPr>
                  <w:rFonts w:ascii="Arial" w:hAnsi="Arial" w:cs="Arial"/>
                  <w:color w:val="3C78D8"/>
                  <w:sz w:val="20"/>
                  <w:szCs w:val="20"/>
                </w:rPr>
                <w:t>1.</w:t>
              </w:r>
            </w:hyperlink>
            <w:hyperlink r:id="rId321" w:history="1">
              <w:r>
                <w:rPr>
                  <w:rFonts w:ascii="Arial" w:hAnsi="Arial" w:cs="Arial"/>
                  <w:color w:val="3C78D8"/>
                  <w:sz w:val="20"/>
                  <w:szCs w:val="20"/>
                </w:rPr>
                <w:t>pd</w:t>
              </w:r>
            </w:hyperlink>
            <w:hyperlink r:id="rId322" w:history="1">
              <w:r>
                <w:rPr>
                  <w:rFonts w:ascii="Arial" w:hAnsi="Arial" w:cs="Arial"/>
                  <w:color w:val="3C78D8"/>
                  <w:sz w:val="20"/>
                  <w:szCs w:val="20"/>
                </w:rPr>
                <w:t>(</w:t>
              </w:r>
            </w:hyperlink>
            <w:hyperlink r:id="rId323" w:history="1">
              <w:r>
                <w:rPr>
                  <w:rFonts w:ascii="Arial" w:hAnsi="Arial" w:cs="Arial"/>
                  <w:color w:val="3C78D8"/>
                  <w:sz w:val="20"/>
                  <w:szCs w:val="20"/>
                </w:rPr>
                <w:t>f</w:t>
              </w:r>
            </w:hyperlink>
            <w:r>
              <w:rPr>
                <w:rFonts w:ascii="Arial" w:hAnsi="Arial" w:cs="Arial"/>
                <w:color w:val="3C78D8"/>
                <w:sz w:val="20"/>
                <w:szCs w:val="20"/>
              </w:rPr>
              <w:t>)</w:t>
            </w:r>
            <w:r>
              <w:rPr>
                <w:rFonts w:ascii="Arial" w:hAnsi="Arial" w:cs="Arial"/>
                <w:color w:val="38761D"/>
                <w:sz w:val="20"/>
                <w:szCs w:val="20"/>
              </w:rPr>
              <w:t xml:space="preserve"> </w:t>
            </w:r>
            <w:r>
              <w:rPr>
                <w:rFonts w:ascii="Arial" w:hAnsi="Arial" w:cs="Arial"/>
                <w:b/>
                <w:bCs/>
                <w:color w:val="38761D"/>
                <w:sz w:val="20"/>
                <w:szCs w:val="20"/>
                <w:u w:val="single"/>
              </w:rPr>
              <w:t xml:space="preserve">or </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 xml:space="preserve">2.  </w:t>
            </w:r>
            <w:r>
              <w:rPr>
                <w:rFonts w:ascii="Arial" w:hAnsi="Arial" w:cs="Arial"/>
                <w:color w:val="38761D"/>
                <w:sz w:val="20"/>
                <w:szCs w:val="20"/>
                <w:u w:val="single"/>
              </w:rPr>
              <w:t>SpongeBob Genetics</w:t>
            </w:r>
            <w:r>
              <w:rPr>
                <w:rFonts w:ascii="Arial" w:hAnsi="Arial" w:cs="Arial"/>
                <w:color w:val="38761D"/>
                <w:sz w:val="20"/>
                <w:szCs w:val="20"/>
              </w:rPr>
              <w:t xml:space="preserve"> (Science Resource Folder</w:t>
            </w:r>
            <w:proofErr w:type="gramStart"/>
            <w:r>
              <w:rPr>
                <w:rFonts w:ascii="Arial" w:hAnsi="Arial" w:cs="Arial"/>
                <w:color w:val="38761D"/>
                <w:sz w:val="20"/>
                <w:szCs w:val="20"/>
              </w:rPr>
              <w:t>)(</w:t>
            </w:r>
            <w:proofErr w:type="gramEnd"/>
            <w:r w:rsidR="00A77B3E">
              <w:fldChar w:fldCharType="begin"/>
            </w:r>
            <w:r w:rsidR="00A77B3E">
              <w:instrText>HYPERLINK "http://sciencespot.net/Media/gen_spbobgenetics.pdf"</w:instrText>
            </w:r>
            <w:r w:rsidR="00A77B3E">
              <w:fldChar w:fldCharType="separate"/>
            </w:r>
            <w:r>
              <w:rPr>
                <w:rFonts w:ascii="Arial" w:hAnsi="Arial" w:cs="Arial"/>
                <w:color w:val="4A86E8"/>
                <w:sz w:val="20"/>
                <w:szCs w:val="20"/>
              </w:rPr>
              <w:t>http</w:t>
            </w:r>
            <w:r w:rsidR="00A77B3E">
              <w:fldChar w:fldCharType="end"/>
            </w:r>
            <w:hyperlink r:id="rId324" w:history="1">
              <w:r>
                <w:rPr>
                  <w:rFonts w:ascii="Arial" w:hAnsi="Arial" w:cs="Arial"/>
                  <w:color w:val="4A86E8"/>
                  <w:sz w:val="20"/>
                  <w:szCs w:val="20"/>
                </w:rPr>
                <w:t>://</w:t>
              </w:r>
            </w:hyperlink>
            <w:hyperlink r:id="rId325" w:history="1">
              <w:r>
                <w:rPr>
                  <w:rFonts w:ascii="Arial" w:hAnsi="Arial" w:cs="Arial"/>
                  <w:color w:val="4A86E8"/>
                  <w:sz w:val="20"/>
                  <w:szCs w:val="20"/>
                </w:rPr>
                <w:t>sciencespot</w:t>
              </w:r>
            </w:hyperlink>
            <w:hyperlink r:id="rId326" w:history="1">
              <w:r>
                <w:rPr>
                  <w:rFonts w:ascii="Arial" w:hAnsi="Arial" w:cs="Arial"/>
                  <w:color w:val="4A86E8"/>
                  <w:sz w:val="20"/>
                  <w:szCs w:val="20"/>
                </w:rPr>
                <w:t>.</w:t>
              </w:r>
            </w:hyperlink>
            <w:hyperlink r:id="rId327" w:history="1">
              <w:r>
                <w:rPr>
                  <w:rFonts w:ascii="Arial" w:hAnsi="Arial" w:cs="Arial"/>
                  <w:color w:val="4A86E8"/>
                  <w:sz w:val="20"/>
                  <w:szCs w:val="20"/>
                </w:rPr>
                <w:t>net</w:t>
              </w:r>
            </w:hyperlink>
            <w:hyperlink r:id="rId328" w:history="1">
              <w:r>
                <w:rPr>
                  <w:rFonts w:ascii="Arial" w:hAnsi="Arial" w:cs="Arial"/>
                  <w:color w:val="4A86E8"/>
                  <w:sz w:val="20"/>
                  <w:szCs w:val="20"/>
                </w:rPr>
                <w:t>/</w:t>
              </w:r>
            </w:hyperlink>
            <w:hyperlink r:id="rId329" w:history="1">
              <w:r>
                <w:rPr>
                  <w:rFonts w:ascii="Arial" w:hAnsi="Arial" w:cs="Arial"/>
                  <w:color w:val="4A86E8"/>
                  <w:sz w:val="20"/>
                  <w:szCs w:val="20"/>
                </w:rPr>
                <w:t>Media</w:t>
              </w:r>
            </w:hyperlink>
            <w:hyperlink r:id="rId330" w:history="1">
              <w:r>
                <w:rPr>
                  <w:rFonts w:ascii="Arial" w:hAnsi="Arial" w:cs="Arial"/>
                  <w:color w:val="4A86E8"/>
                  <w:sz w:val="20"/>
                  <w:szCs w:val="20"/>
                </w:rPr>
                <w:t>/</w:t>
              </w:r>
            </w:hyperlink>
            <w:hyperlink r:id="rId331" w:history="1">
              <w:r>
                <w:rPr>
                  <w:rFonts w:ascii="Arial" w:hAnsi="Arial" w:cs="Arial"/>
                  <w:color w:val="4A86E8"/>
                  <w:sz w:val="20"/>
                  <w:szCs w:val="20"/>
                </w:rPr>
                <w:t>gen</w:t>
              </w:r>
            </w:hyperlink>
            <w:hyperlink r:id="rId332" w:history="1">
              <w:r>
                <w:rPr>
                  <w:rFonts w:ascii="Arial" w:hAnsi="Arial" w:cs="Arial"/>
                  <w:color w:val="4A86E8"/>
                  <w:sz w:val="20"/>
                  <w:szCs w:val="20"/>
                </w:rPr>
                <w:t>_</w:t>
              </w:r>
            </w:hyperlink>
            <w:hyperlink r:id="rId333" w:history="1">
              <w:r>
                <w:rPr>
                  <w:rFonts w:ascii="Arial" w:hAnsi="Arial" w:cs="Arial"/>
                  <w:color w:val="4A86E8"/>
                  <w:sz w:val="20"/>
                  <w:szCs w:val="20"/>
                </w:rPr>
                <w:t>spbobgenetics</w:t>
              </w:r>
            </w:hyperlink>
            <w:hyperlink r:id="rId334" w:history="1">
              <w:r>
                <w:rPr>
                  <w:rFonts w:ascii="Arial" w:hAnsi="Arial" w:cs="Arial"/>
                  <w:color w:val="4A86E8"/>
                  <w:sz w:val="20"/>
                  <w:szCs w:val="20"/>
                </w:rPr>
                <w:t>.</w:t>
              </w:r>
            </w:hyperlink>
            <w:hyperlink r:id="rId335" w:history="1">
              <w:r>
                <w:rPr>
                  <w:rFonts w:ascii="Arial" w:hAnsi="Arial" w:cs="Arial"/>
                  <w:color w:val="4A86E8"/>
                  <w:sz w:val="20"/>
                  <w:szCs w:val="20"/>
                </w:rPr>
                <w:t>pdf</w:t>
              </w:r>
            </w:hyperlink>
            <w:r>
              <w:rPr>
                <w:rFonts w:ascii="Arial" w:hAnsi="Arial" w:cs="Arial"/>
                <w:color w:val="38761D"/>
                <w:sz w:val="20"/>
                <w:szCs w:val="20"/>
              </w:rPr>
              <w:t>)</w:t>
            </w: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t>Closing/Assessment</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Completion of genetics activity</w:t>
            </w:r>
          </w:p>
          <w:p w:rsidR="00A77B3E" w:rsidRDefault="00A77B3E">
            <w:pPr>
              <w:spacing w:after="0" w:line="240" w:lineRule="auto"/>
              <w:rPr>
                <w:rFonts w:ascii="Arial" w:hAnsi="Arial" w:cs="Arial"/>
                <w:b/>
                <w:bCs/>
                <w:sz w:val="20"/>
                <w:szCs w:val="20"/>
              </w:rPr>
            </w:pPr>
          </w:p>
        </w:tc>
        <w:tc>
          <w:tcPr>
            <w:tcW w:w="155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lastRenderedPageBreak/>
              <w:br/>
            </w:r>
          </w:p>
          <w:p w:rsidR="00A77B3E" w:rsidRDefault="007A7A3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The teacher will repeat key terms and concepts, which will help students with the content of their presentation for the final project. </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A77B3E">
            <w:pPr>
              <w:spacing w:after="0" w:line="240" w:lineRule="auto"/>
              <w:rPr>
                <w:rFonts w:ascii="Arial" w:hAnsi="Arial" w:cs="Arial"/>
                <w:b/>
                <w:bCs/>
                <w:sz w:val="20"/>
                <w:szCs w:val="20"/>
              </w:rPr>
            </w:pP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Work Session:</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Student will work on a short test on the link below.</w:t>
            </w:r>
          </w:p>
          <w:p w:rsidR="00A77B3E" w:rsidRDefault="00A77B3E">
            <w:pPr>
              <w:spacing w:after="0" w:line="240" w:lineRule="auto"/>
              <w:rPr>
                <w:rFonts w:ascii="Arial" w:hAnsi="Arial" w:cs="Arial"/>
                <w:b/>
                <w:bCs/>
                <w:sz w:val="20"/>
                <w:szCs w:val="20"/>
              </w:rPr>
            </w:pPr>
          </w:p>
          <w:p w:rsidR="00A77B3E" w:rsidRDefault="00E52808">
            <w:pPr>
              <w:spacing w:after="0" w:line="240" w:lineRule="auto"/>
              <w:rPr>
                <w:rFonts w:ascii="Arial" w:hAnsi="Arial" w:cs="Arial"/>
                <w:b/>
                <w:bCs/>
                <w:color w:val="1155CC"/>
                <w:sz w:val="20"/>
                <w:szCs w:val="20"/>
                <w:u w:val="single"/>
              </w:rPr>
            </w:pPr>
            <w:hyperlink r:id="rId336" w:history="1">
              <w:r w:rsidR="007A7A38">
                <w:rPr>
                  <w:rFonts w:ascii="Arial" w:hAnsi="Arial" w:cs="Arial"/>
                  <w:b/>
                  <w:bCs/>
                  <w:color w:val="1155CC"/>
                  <w:sz w:val="20"/>
                  <w:szCs w:val="20"/>
                  <w:u w:val="single"/>
                </w:rPr>
                <w:t>http</w:t>
              </w:r>
            </w:hyperlink>
            <w:hyperlink r:id="rId337" w:history="1">
              <w:proofErr w:type="gramStart"/>
              <w:r w:rsidR="007A7A38">
                <w:rPr>
                  <w:rFonts w:ascii="Arial" w:hAnsi="Arial" w:cs="Arial"/>
                  <w:b/>
                  <w:bCs/>
                  <w:color w:val="1155CC"/>
                  <w:sz w:val="20"/>
                  <w:szCs w:val="20"/>
                  <w:u w:val="single"/>
                </w:rPr>
                <w:t>:/</w:t>
              </w:r>
              <w:proofErr w:type="gramEnd"/>
              <w:r w:rsidR="007A7A38">
                <w:rPr>
                  <w:rFonts w:ascii="Arial" w:hAnsi="Arial" w:cs="Arial"/>
                  <w:b/>
                  <w:bCs/>
                  <w:color w:val="1155CC"/>
                  <w:sz w:val="20"/>
                  <w:szCs w:val="20"/>
                  <w:u w:val="single"/>
                </w:rPr>
                <w:t>/</w:t>
              </w:r>
            </w:hyperlink>
            <w:hyperlink r:id="rId338" w:history="1">
              <w:r w:rsidR="007A7A38">
                <w:rPr>
                  <w:rFonts w:ascii="Arial" w:hAnsi="Arial" w:cs="Arial"/>
                  <w:b/>
                  <w:bCs/>
                  <w:color w:val="1155CC"/>
                  <w:sz w:val="20"/>
                  <w:szCs w:val="20"/>
                  <w:u w:val="single"/>
                </w:rPr>
                <w:t>quizlet</w:t>
              </w:r>
            </w:hyperlink>
            <w:hyperlink r:id="rId339" w:history="1">
              <w:r w:rsidR="007A7A38">
                <w:rPr>
                  <w:rFonts w:ascii="Arial" w:hAnsi="Arial" w:cs="Arial"/>
                  <w:b/>
                  <w:bCs/>
                  <w:color w:val="1155CC"/>
                  <w:sz w:val="20"/>
                  <w:szCs w:val="20"/>
                  <w:u w:val="single"/>
                </w:rPr>
                <w:t>.</w:t>
              </w:r>
            </w:hyperlink>
            <w:hyperlink r:id="rId340" w:history="1">
              <w:r w:rsidR="007A7A38">
                <w:rPr>
                  <w:rFonts w:ascii="Arial" w:hAnsi="Arial" w:cs="Arial"/>
                  <w:b/>
                  <w:bCs/>
                  <w:color w:val="1155CC"/>
                  <w:sz w:val="20"/>
                  <w:szCs w:val="20"/>
                  <w:u w:val="single"/>
                </w:rPr>
                <w:t>com</w:t>
              </w:r>
            </w:hyperlink>
            <w:hyperlink r:id="rId341" w:history="1">
              <w:r w:rsidR="007A7A38">
                <w:rPr>
                  <w:rFonts w:ascii="Arial" w:hAnsi="Arial" w:cs="Arial"/>
                  <w:b/>
                  <w:bCs/>
                  <w:color w:val="1155CC"/>
                  <w:sz w:val="20"/>
                  <w:szCs w:val="20"/>
                  <w:u w:val="single"/>
                </w:rPr>
                <w:t>/21473022/</w:t>
              </w:r>
            </w:hyperlink>
            <w:hyperlink r:id="rId342" w:history="1">
              <w:r w:rsidR="007A7A38">
                <w:rPr>
                  <w:rFonts w:ascii="Arial" w:hAnsi="Arial" w:cs="Arial"/>
                  <w:b/>
                  <w:bCs/>
                  <w:color w:val="1155CC"/>
                  <w:sz w:val="20"/>
                  <w:szCs w:val="20"/>
                  <w:u w:val="single"/>
                </w:rPr>
                <w:t>test</w:t>
              </w:r>
            </w:hyperlink>
            <w:hyperlink r:id="rId343" w:history="1">
              <w:r w:rsidR="007A7A38">
                <w:rPr>
                  <w:rFonts w:ascii="Arial" w:hAnsi="Arial" w:cs="Arial"/>
                  <w:b/>
                  <w:bCs/>
                  <w:color w:val="1155CC"/>
                  <w:sz w:val="20"/>
                  <w:szCs w:val="20"/>
                  <w:u w:val="single"/>
                </w:rPr>
                <w:t>?</w:t>
              </w:r>
            </w:hyperlink>
            <w:hyperlink r:id="rId344" w:history="1">
              <w:r w:rsidR="007A7A38">
                <w:rPr>
                  <w:rFonts w:ascii="Arial" w:hAnsi="Arial" w:cs="Arial"/>
                  <w:b/>
                  <w:bCs/>
                  <w:color w:val="1155CC"/>
                  <w:sz w:val="20"/>
                  <w:szCs w:val="20"/>
                  <w:u w:val="single"/>
                </w:rPr>
                <w:t>written</w:t>
              </w:r>
            </w:hyperlink>
            <w:hyperlink r:id="rId345" w:history="1">
              <w:r w:rsidR="007A7A38">
                <w:rPr>
                  <w:rFonts w:ascii="Arial" w:hAnsi="Arial" w:cs="Arial"/>
                  <w:b/>
                  <w:bCs/>
                  <w:color w:val="1155CC"/>
                  <w:sz w:val="20"/>
                  <w:szCs w:val="20"/>
                  <w:u w:val="single"/>
                </w:rPr>
                <w:t>=</w:t>
              </w:r>
            </w:hyperlink>
            <w:hyperlink r:id="rId346" w:history="1">
              <w:r w:rsidR="007A7A38">
                <w:rPr>
                  <w:rFonts w:ascii="Arial" w:hAnsi="Arial" w:cs="Arial"/>
                  <w:b/>
                  <w:bCs/>
                  <w:color w:val="1155CC"/>
                  <w:sz w:val="20"/>
                  <w:szCs w:val="20"/>
                  <w:u w:val="single"/>
                </w:rPr>
                <w:t>on</w:t>
              </w:r>
            </w:hyperlink>
            <w:hyperlink r:id="rId347" w:history="1">
              <w:r w:rsidR="007A7A38">
                <w:rPr>
                  <w:rFonts w:ascii="Arial" w:hAnsi="Arial" w:cs="Arial"/>
                  <w:b/>
                  <w:bCs/>
                  <w:color w:val="1155CC"/>
                  <w:sz w:val="20"/>
                  <w:szCs w:val="20"/>
                  <w:u w:val="single"/>
                </w:rPr>
                <w:t>&amp;</w:t>
              </w:r>
            </w:hyperlink>
            <w:hyperlink r:id="rId348" w:history="1">
              <w:r w:rsidR="007A7A38">
                <w:rPr>
                  <w:rFonts w:ascii="Arial" w:hAnsi="Arial" w:cs="Arial"/>
                  <w:b/>
                  <w:bCs/>
                  <w:color w:val="1155CC"/>
                  <w:sz w:val="20"/>
                  <w:szCs w:val="20"/>
                  <w:u w:val="single"/>
                </w:rPr>
                <w:t>matching</w:t>
              </w:r>
            </w:hyperlink>
            <w:hyperlink r:id="rId349" w:history="1">
              <w:r w:rsidR="007A7A38">
                <w:rPr>
                  <w:rFonts w:ascii="Arial" w:hAnsi="Arial" w:cs="Arial"/>
                  <w:b/>
                  <w:bCs/>
                  <w:color w:val="1155CC"/>
                  <w:sz w:val="20"/>
                  <w:szCs w:val="20"/>
                  <w:u w:val="single"/>
                </w:rPr>
                <w:t>=</w:t>
              </w:r>
            </w:hyperlink>
            <w:hyperlink r:id="rId350" w:history="1">
              <w:r w:rsidR="007A7A38">
                <w:rPr>
                  <w:rFonts w:ascii="Arial" w:hAnsi="Arial" w:cs="Arial"/>
                  <w:b/>
                  <w:bCs/>
                  <w:color w:val="1155CC"/>
                  <w:sz w:val="20"/>
                  <w:szCs w:val="20"/>
                  <w:u w:val="single"/>
                </w:rPr>
                <w:t>on</w:t>
              </w:r>
            </w:hyperlink>
            <w:hyperlink r:id="rId351" w:history="1">
              <w:r w:rsidR="007A7A38">
                <w:rPr>
                  <w:rFonts w:ascii="Arial" w:hAnsi="Arial" w:cs="Arial"/>
                  <w:b/>
                  <w:bCs/>
                  <w:color w:val="1155CC"/>
                  <w:sz w:val="20"/>
                  <w:szCs w:val="20"/>
                  <w:u w:val="single"/>
                </w:rPr>
                <w:t>&amp;</w:t>
              </w:r>
            </w:hyperlink>
            <w:hyperlink r:id="rId352" w:history="1">
              <w:r w:rsidR="007A7A38">
                <w:rPr>
                  <w:rFonts w:ascii="Arial" w:hAnsi="Arial" w:cs="Arial"/>
                  <w:b/>
                  <w:bCs/>
                  <w:color w:val="1155CC"/>
                  <w:sz w:val="20"/>
                  <w:szCs w:val="20"/>
                  <w:u w:val="single"/>
                </w:rPr>
                <w:t>mult</w:t>
              </w:r>
            </w:hyperlink>
            <w:hyperlink r:id="rId353" w:history="1">
              <w:r w:rsidR="007A7A38">
                <w:rPr>
                  <w:rFonts w:ascii="Arial" w:hAnsi="Arial" w:cs="Arial"/>
                  <w:b/>
                  <w:bCs/>
                  <w:color w:val="1155CC"/>
                  <w:sz w:val="20"/>
                  <w:szCs w:val="20"/>
                  <w:u w:val="single"/>
                </w:rPr>
                <w:t>_</w:t>
              </w:r>
            </w:hyperlink>
            <w:hyperlink r:id="rId354" w:history="1">
              <w:r w:rsidR="007A7A38">
                <w:rPr>
                  <w:rFonts w:ascii="Arial" w:hAnsi="Arial" w:cs="Arial"/>
                  <w:b/>
                  <w:bCs/>
                  <w:color w:val="1155CC"/>
                  <w:sz w:val="20"/>
                  <w:szCs w:val="20"/>
                  <w:u w:val="single"/>
                </w:rPr>
                <w:t>choice</w:t>
              </w:r>
            </w:hyperlink>
            <w:hyperlink r:id="rId355" w:history="1">
              <w:r w:rsidR="007A7A38">
                <w:rPr>
                  <w:rFonts w:ascii="Arial" w:hAnsi="Arial" w:cs="Arial"/>
                  <w:b/>
                  <w:bCs/>
                  <w:color w:val="1155CC"/>
                  <w:sz w:val="20"/>
                  <w:szCs w:val="20"/>
                  <w:u w:val="single"/>
                </w:rPr>
                <w:t>=</w:t>
              </w:r>
            </w:hyperlink>
            <w:hyperlink r:id="rId356" w:history="1">
              <w:r w:rsidR="007A7A38">
                <w:rPr>
                  <w:rFonts w:ascii="Arial" w:hAnsi="Arial" w:cs="Arial"/>
                  <w:b/>
                  <w:bCs/>
                  <w:color w:val="1155CC"/>
                  <w:sz w:val="20"/>
                  <w:szCs w:val="20"/>
                  <w:u w:val="single"/>
                </w:rPr>
                <w:t>on</w:t>
              </w:r>
            </w:hyperlink>
            <w:hyperlink r:id="rId357" w:history="1">
              <w:r w:rsidR="007A7A38">
                <w:rPr>
                  <w:rFonts w:ascii="Arial" w:hAnsi="Arial" w:cs="Arial"/>
                  <w:b/>
                  <w:bCs/>
                  <w:color w:val="1155CC"/>
                  <w:sz w:val="20"/>
                  <w:szCs w:val="20"/>
                  <w:u w:val="single"/>
                </w:rPr>
                <w:t>&amp;</w:t>
              </w:r>
            </w:hyperlink>
            <w:hyperlink r:id="rId358" w:history="1">
              <w:r w:rsidR="007A7A38">
                <w:rPr>
                  <w:rFonts w:ascii="Arial" w:hAnsi="Arial" w:cs="Arial"/>
                  <w:b/>
                  <w:bCs/>
                  <w:color w:val="1155CC"/>
                  <w:sz w:val="20"/>
                  <w:szCs w:val="20"/>
                  <w:u w:val="single"/>
                </w:rPr>
                <w:t>tf</w:t>
              </w:r>
            </w:hyperlink>
            <w:hyperlink r:id="rId359" w:history="1">
              <w:r w:rsidR="007A7A38">
                <w:rPr>
                  <w:rFonts w:ascii="Arial" w:hAnsi="Arial" w:cs="Arial"/>
                  <w:b/>
                  <w:bCs/>
                  <w:color w:val="1155CC"/>
                  <w:sz w:val="20"/>
                  <w:szCs w:val="20"/>
                  <w:u w:val="single"/>
                </w:rPr>
                <w:t>=</w:t>
              </w:r>
            </w:hyperlink>
            <w:hyperlink r:id="rId360" w:history="1">
              <w:r w:rsidR="007A7A38">
                <w:rPr>
                  <w:rFonts w:ascii="Arial" w:hAnsi="Arial" w:cs="Arial"/>
                  <w:b/>
                  <w:bCs/>
                  <w:color w:val="1155CC"/>
                  <w:sz w:val="20"/>
                  <w:szCs w:val="20"/>
                  <w:u w:val="single"/>
                </w:rPr>
                <w:t>on</w:t>
              </w:r>
            </w:hyperlink>
            <w:hyperlink r:id="rId361" w:history="1">
              <w:r w:rsidR="007A7A38">
                <w:rPr>
                  <w:rFonts w:ascii="Arial" w:hAnsi="Arial" w:cs="Arial"/>
                  <w:b/>
                  <w:bCs/>
                  <w:color w:val="1155CC"/>
                  <w:sz w:val="20"/>
                  <w:szCs w:val="20"/>
                  <w:u w:val="single"/>
                </w:rPr>
                <w:t>&amp;</w:t>
              </w:r>
            </w:hyperlink>
            <w:hyperlink r:id="rId362" w:history="1">
              <w:r w:rsidR="007A7A38">
                <w:rPr>
                  <w:rFonts w:ascii="Arial" w:hAnsi="Arial" w:cs="Arial"/>
                  <w:b/>
                  <w:bCs/>
                  <w:color w:val="1155CC"/>
                  <w:sz w:val="20"/>
                  <w:szCs w:val="20"/>
                  <w:u w:val="single"/>
                </w:rPr>
                <w:t>prompt</w:t>
              </w:r>
            </w:hyperlink>
            <w:hyperlink r:id="rId363" w:history="1">
              <w:r w:rsidR="007A7A38">
                <w:rPr>
                  <w:rFonts w:ascii="Arial" w:hAnsi="Arial" w:cs="Arial"/>
                  <w:b/>
                  <w:bCs/>
                  <w:color w:val="1155CC"/>
                  <w:sz w:val="20"/>
                  <w:szCs w:val="20"/>
                  <w:u w:val="single"/>
                </w:rPr>
                <w:t>-</w:t>
              </w:r>
            </w:hyperlink>
            <w:hyperlink r:id="rId364" w:history="1">
              <w:r w:rsidR="007A7A38">
                <w:rPr>
                  <w:rFonts w:ascii="Arial" w:hAnsi="Arial" w:cs="Arial"/>
                  <w:b/>
                  <w:bCs/>
                  <w:color w:val="1155CC"/>
                  <w:sz w:val="20"/>
                  <w:szCs w:val="20"/>
                  <w:u w:val="single"/>
                </w:rPr>
                <w:t>with</w:t>
              </w:r>
            </w:hyperlink>
            <w:hyperlink r:id="rId365" w:history="1">
              <w:r w:rsidR="007A7A38">
                <w:rPr>
                  <w:rFonts w:ascii="Arial" w:hAnsi="Arial" w:cs="Arial"/>
                  <w:b/>
                  <w:bCs/>
                  <w:color w:val="1155CC"/>
                  <w:sz w:val="20"/>
                  <w:szCs w:val="20"/>
                  <w:u w:val="single"/>
                </w:rPr>
                <w:t>=2&amp;</w:t>
              </w:r>
            </w:hyperlink>
            <w:hyperlink r:id="rId366" w:history="1">
              <w:r w:rsidR="007A7A38">
                <w:rPr>
                  <w:rFonts w:ascii="Arial" w:hAnsi="Arial" w:cs="Arial"/>
                  <w:b/>
                  <w:bCs/>
                  <w:color w:val="1155CC"/>
                  <w:sz w:val="20"/>
                  <w:szCs w:val="20"/>
                  <w:u w:val="single"/>
                </w:rPr>
                <w:t>limit</w:t>
              </w:r>
            </w:hyperlink>
            <w:hyperlink r:id="rId367" w:history="1">
              <w:r w:rsidR="007A7A38">
                <w:rPr>
                  <w:rFonts w:ascii="Arial" w:hAnsi="Arial" w:cs="Arial"/>
                  <w:b/>
                  <w:bCs/>
                  <w:color w:val="1155CC"/>
                  <w:sz w:val="20"/>
                  <w:szCs w:val="20"/>
                  <w:u w:val="single"/>
                </w:rPr>
                <w:t>=10</w:t>
              </w:r>
            </w:hyperlink>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  </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 xml:space="preserve">Students will work in group for a presentation to insert in the multimedia public service announcement about DMD. Students will research and compare the probability of DMD affecting children between 10-12 years in comparison to other diseases. The final presentation is Day 5. Teacher will continue to review each group’s presentation. </w:t>
            </w:r>
          </w:p>
          <w:p w:rsidR="00A77B3E" w:rsidRDefault="00A77B3E">
            <w:pPr>
              <w:spacing w:after="0" w:line="240" w:lineRule="auto"/>
              <w:rPr>
                <w:rFonts w:ascii="Arial" w:hAnsi="Arial" w:cs="Arial"/>
                <w:b/>
                <w:bCs/>
                <w:color w:val="FF0000"/>
                <w:sz w:val="20"/>
                <w:szCs w:val="20"/>
              </w:rPr>
            </w:pPr>
          </w:p>
          <w:p w:rsidR="00A77B3E" w:rsidRDefault="00A77B3E">
            <w:pPr>
              <w:spacing w:after="0" w:line="240" w:lineRule="auto"/>
              <w:rPr>
                <w:rFonts w:ascii="Arial" w:hAnsi="Arial" w:cs="Arial"/>
                <w:b/>
                <w:bCs/>
                <w:color w:val="FF0000"/>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Teacher will allow students to work in group to use marble mania probability website.</w:t>
            </w:r>
          </w:p>
          <w:p w:rsidR="00A77B3E" w:rsidRDefault="007A7A38">
            <w:pPr>
              <w:spacing w:after="0" w:line="240" w:lineRule="auto"/>
              <w:rPr>
                <w:rFonts w:ascii="Arial" w:hAnsi="Arial" w:cs="Arial"/>
                <w:sz w:val="20"/>
                <w:szCs w:val="20"/>
              </w:rPr>
            </w:pPr>
            <w:r>
              <w:rPr>
                <w:rFonts w:ascii="Arial" w:hAnsi="Arial" w:cs="Arial"/>
                <w:sz w:val="20"/>
                <w:szCs w:val="20"/>
              </w:rPr>
              <w:br/>
            </w:r>
            <w:hyperlink r:id="rId368" w:history="1">
              <w:r>
                <w:rPr>
                  <w:rFonts w:ascii="Arial" w:hAnsi="Arial" w:cs="Arial"/>
                  <w:color w:val="1155CC"/>
                  <w:sz w:val="20"/>
                  <w:szCs w:val="20"/>
                  <w:u w:val="single"/>
                </w:rPr>
                <w:t>http</w:t>
              </w:r>
            </w:hyperlink>
            <w:hyperlink r:id="rId369" w:history="1">
              <w:proofErr w:type="gramStart"/>
              <w:r>
                <w:rPr>
                  <w:rFonts w:ascii="Arial" w:hAnsi="Arial" w:cs="Arial"/>
                  <w:color w:val="1155CC"/>
                  <w:sz w:val="20"/>
                  <w:szCs w:val="20"/>
                  <w:u w:val="single"/>
                </w:rPr>
                <w:t>:/</w:t>
              </w:r>
              <w:proofErr w:type="gramEnd"/>
              <w:r>
                <w:rPr>
                  <w:rFonts w:ascii="Arial" w:hAnsi="Arial" w:cs="Arial"/>
                  <w:color w:val="1155CC"/>
                  <w:sz w:val="20"/>
                  <w:szCs w:val="20"/>
                  <w:u w:val="single"/>
                </w:rPr>
                <w:t>/</w:t>
              </w:r>
            </w:hyperlink>
            <w:hyperlink r:id="rId370" w:history="1">
              <w:r>
                <w:rPr>
                  <w:rFonts w:ascii="Arial" w:hAnsi="Arial" w:cs="Arial"/>
                  <w:color w:val="1155CC"/>
                  <w:sz w:val="20"/>
                  <w:szCs w:val="20"/>
                  <w:u w:val="single"/>
                </w:rPr>
                <w:t>sciencenetlinks</w:t>
              </w:r>
            </w:hyperlink>
            <w:hyperlink r:id="rId371" w:history="1">
              <w:r>
                <w:rPr>
                  <w:rFonts w:ascii="Arial" w:hAnsi="Arial" w:cs="Arial"/>
                  <w:color w:val="1155CC"/>
                  <w:sz w:val="20"/>
                  <w:szCs w:val="20"/>
                  <w:u w:val="single"/>
                </w:rPr>
                <w:t>.</w:t>
              </w:r>
            </w:hyperlink>
            <w:hyperlink r:id="rId372" w:history="1">
              <w:r>
                <w:rPr>
                  <w:rFonts w:ascii="Arial" w:hAnsi="Arial" w:cs="Arial"/>
                  <w:color w:val="1155CC"/>
                  <w:sz w:val="20"/>
                  <w:szCs w:val="20"/>
                  <w:u w:val="single"/>
                </w:rPr>
                <w:t>com</w:t>
              </w:r>
            </w:hyperlink>
            <w:hyperlink r:id="rId373" w:history="1">
              <w:r>
                <w:rPr>
                  <w:rFonts w:ascii="Arial" w:hAnsi="Arial" w:cs="Arial"/>
                  <w:color w:val="1155CC"/>
                  <w:sz w:val="20"/>
                  <w:szCs w:val="20"/>
                  <w:u w:val="single"/>
                </w:rPr>
                <w:t>/</w:t>
              </w:r>
            </w:hyperlink>
            <w:hyperlink r:id="rId374" w:history="1">
              <w:r>
                <w:rPr>
                  <w:rFonts w:ascii="Arial" w:hAnsi="Arial" w:cs="Arial"/>
                  <w:color w:val="1155CC"/>
                  <w:sz w:val="20"/>
                  <w:szCs w:val="20"/>
                  <w:u w:val="single"/>
                </w:rPr>
                <w:t>media</w:t>
              </w:r>
            </w:hyperlink>
            <w:hyperlink r:id="rId375" w:history="1">
              <w:r>
                <w:rPr>
                  <w:rFonts w:ascii="Arial" w:hAnsi="Arial" w:cs="Arial"/>
                  <w:color w:val="1155CC"/>
                  <w:sz w:val="20"/>
                  <w:szCs w:val="20"/>
                  <w:u w:val="single"/>
                </w:rPr>
                <w:t>/</w:t>
              </w:r>
            </w:hyperlink>
            <w:hyperlink r:id="rId376" w:history="1">
              <w:r>
                <w:rPr>
                  <w:rFonts w:ascii="Arial" w:hAnsi="Arial" w:cs="Arial"/>
                  <w:color w:val="1155CC"/>
                  <w:sz w:val="20"/>
                  <w:szCs w:val="20"/>
                  <w:u w:val="single"/>
                </w:rPr>
                <w:t>filer</w:t>
              </w:r>
            </w:hyperlink>
            <w:hyperlink r:id="rId377" w:history="1">
              <w:r>
                <w:rPr>
                  <w:rFonts w:ascii="Arial" w:hAnsi="Arial" w:cs="Arial"/>
                  <w:color w:val="1155CC"/>
                  <w:sz w:val="20"/>
                  <w:szCs w:val="20"/>
                  <w:u w:val="single"/>
                </w:rPr>
                <w:t>/2011/10/13/</w:t>
              </w:r>
            </w:hyperlink>
            <w:hyperlink r:id="rId378" w:history="1">
              <w:r>
                <w:rPr>
                  <w:rFonts w:ascii="Arial" w:hAnsi="Arial" w:cs="Arial"/>
                  <w:color w:val="1155CC"/>
                  <w:sz w:val="20"/>
                  <w:szCs w:val="20"/>
                  <w:u w:val="single"/>
                </w:rPr>
                <w:t>marblemania</w:t>
              </w:r>
            </w:hyperlink>
            <w:hyperlink r:id="rId379" w:history="1">
              <w:r>
                <w:rPr>
                  <w:rFonts w:ascii="Arial" w:hAnsi="Arial" w:cs="Arial"/>
                  <w:color w:val="1155CC"/>
                  <w:sz w:val="20"/>
                  <w:szCs w:val="20"/>
                  <w:u w:val="single"/>
                </w:rPr>
                <w:t>.</w:t>
              </w:r>
            </w:hyperlink>
            <w:hyperlink r:id="rId380" w:history="1">
              <w:r>
                <w:rPr>
                  <w:rFonts w:ascii="Arial" w:hAnsi="Arial" w:cs="Arial"/>
                  <w:color w:val="1155CC"/>
                  <w:sz w:val="20"/>
                  <w:szCs w:val="20"/>
                  <w:u w:val="single"/>
                </w:rPr>
                <w:t>swf</w:t>
              </w:r>
            </w:hyperlink>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Individual assignment for students to practice probability questions to reinforce the concepts and calculations of probability.</w:t>
            </w:r>
          </w:p>
          <w:p w:rsidR="00A77B3E" w:rsidRDefault="00A77B3E">
            <w:pPr>
              <w:spacing w:after="0" w:line="240" w:lineRule="auto"/>
              <w:rPr>
                <w:rFonts w:ascii="Arial" w:hAnsi="Arial" w:cs="Arial"/>
                <w:color w:val="FF0000"/>
                <w:sz w:val="20"/>
                <w:szCs w:val="20"/>
              </w:rPr>
            </w:pPr>
          </w:p>
          <w:p w:rsidR="00A77B3E" w:rsidRDefault="00E52808">
            <w:pPr>
              <w:spacing w:after="0" w:line="240" w:lineRule="auto"/>
              <w:rPr>
                <w:rFonts w:ascii="Arial" w:hAnsi="Arial" w:cs="Arial"/>
                <w:color w:val="1155CC"/>
                <w:sz w:val="20"/>
                <w:szCs w:val="20"/>
                <w:u w:val="single"/>
              </w:rPr>
            </w:pPr>
            <w:hyperlink r:id="rId381" w:history="1">
              <w:r w:rsidR="007A7A38">
                <w:rPr>
                  <w:rFonts w:ascii="Arial" w:hAnsi="Arial" w:cs="Arial"/>
                  <w:color w:val="1155CC"/>
                  <w:sz w:val="20"/>
                  <w:szCs w:val="20"/>
                  <w:u w:val="single"/>
                </w:rPr>
                <w:t>http</w:t>
              </w:r>
            </w:hyperlink>
            <w:hyperlink r:id="rId382" w:history="1">
              <w:r w:rsidR="007A7A38">
                <w:rPr>
                  <w:rFonts w:ascii="Arial" w:hAnsi="Arial" w:cs="Arial"/>
                  <w:color w:val="1155CC"/>
                  <w:sz w:val="20"/>
                  <w:szCs w:val="20"/>
                  <w:u w:val="single"/>
                </w:rPr>
                <w:t>://</w:t>
              </w:r>
            </w:hyperlink>
            <w:hyperlink r:id="rId383" w:history="1">
              <w:r w:rsidR="007A7A38">
                <w:rPr>
                  <w:rFonts w:ascii="Arial" w:hAnsi="Arial" w:cs="Arial"/>
                  <w:color w:val="1155CC"/>
                  <w:sz w:val="20"/>
                  <w:szCs w:val="20"/>
                  <w:u w:val="single"/>
                </w:rPr>
                <w:t>www</w:t>
              </w:r>
            </w:hyperlink>
            <w:hyperlink r:id="rId384" w:history="1">
              <w:r w:rsidR="007A7A38">
                <w:rPr>
                  <w:rFonts w:ascii="Arial" w:hAnsi="Arial" w:cs="Arial"/>
                  <w:color w:val="1155CC"/>
                  <w:sz w:val="20"/>
                  <w:szCs w:val="20"/>
                  <w:u w:val="single"/>
                </w:rPr>
                <w:t>.</w:t>
              </w:r>
            </w:hyperlink>
            <w:hyperlink r:id="rId385" w:history="1">
              <w:proofErr w:type="gramStart"/>
              <w:r w:rsidR="007A7A38">
                <w:rPr>
                  <w:rFonts w:ascii="Arial" w:hAnsi="Arial" w:cs="Arial"/>
                  <w:color w:val="1155CC"/>
                  <w:sz w:val="20"/>
                  <w:szCs w:val="20"/>
                  <w:u w:val="single"/>
                </w:rPr>
                <w:t>mathopolis</w:t>
              </w:r>
              <w:proofErr w:type="gramEnd"/>
            </w:hyperlink>
            <w:hyperlink r:id="rId386" w:history="1">
              <w:r w:rsidR="007A7A38">
                <w:rPr>
                  <w:rFonts w:ascii="Arial" w:hAnsi="Arial" w:cs="Arial"/>
                  <w:color w:val="1155CC"/>
                  <w:sz w:val="20"/>
                  <w:szCs w:val="20"/>
                  <w:u w:val="single"/>
                </w:rPr>
                <w:t>.</w:t>
              </w:r>
            </w:hyperlink>
            <w:hyperlink r:id="rId387" w:history="1">
              <w:r w:rsidR="007A7A38">
                <w:rPr>
                  <w:rFonts w:ascii="Arial" w:hAnsi="Arial" w:cs="Arial"/>
                  <w:color w:val="1155CC"/>
                  <w:sz w:val="20"/>
                  <w:szCs w:val="20"/>
                  <w:u w:val="single"/>
                </w:rPr>
                <w:t>com</w:t>
              </w:r>
            </w:hyperlink>
            <w:hyperlink r:id="rId388" w:history="1">
              <w:r w:rsidR="007A7A38">
                <w:rPr>
                  <w:rFonts w:ascii="Arial" w:hAnsi="Arial" w:cs="Arial"/>
                  <w:color w:val="1155CC"/>
                  <w:sz w:val="20"/>
                  <w:szCs w:val="20"/>
                  <w:u w:val="single"/>
                </w:rPr>
                <w:t>/</w:t>
              </w:r>
            </w:hyperlink>
            <w:hyperlink r:id="rId389" w:history="1">
              <w:r w:rsidR="007A7A38">
                <w:rPr>
                  <w:rFonts w:ascii="Arial" w:hAnsi="Arial" w:cs="Arial"/>
                  <w:color w:val="1155CC"/>
                  <w:sz w:val="20"/>
                  <w:szCs w:val="20"/>
                  <w:u w:val="single"/>
                </w:rPr>
                <w:t>questions</w:t>
              </w:r>
            </w:hyperlink>
            <w:hyperlink r:id="rId390" w:history="1">
              <w:r w:rsidR="007A7A38">
                <w:rPr>
                  <w:rFonts w:ascii="Arial" w:hAnsi="Arial" w:cs="Arial"/>
                  <w:color w:val="1155CC"/>
                  <w:sz w:val="20"/>
                  <w:szCs w:val="20"/>
                  <w:u w:val="single"/>
                </w:rPr>
                <w:t>/</w:t>
              </w:r>
            </w:hyperlink>
            <w:hyperlink r:id="rId391" w:history="1">
              <w:r w:rsidR="007A7A38">
                <w:rPr>
                  <w:rFonts w:ascii="Arial" w:hAnsi="Arial" w:cs="Arial"/>
                  <w:color w:val="1155CC"/>
                  <w:sz w:val="20"/>
                  <w:szCs w:val="20"/>
                  <w:u w:val="single"/>
                </w:rPr>
                <w:t>q</w:t>
              </w:r>
            </w:hyperlink>
            <w:hyperlink r:id="rId392" w:history="1">
              <w:r w:rsidR="007A7A38">
                <w:rPr>
                  <w:rFonts w:ascii="Arial" w:hAnsi="Arial" w:cs="Arial"/>
                  <w:color w:val="1155CC"/>
                  <w:sz w:val="20"/>
                  <w:szCs w:val="20"/>
                  <w:u w:val="single"/>
                </w:rPr>
                <w:t>.</w:t>
              </w:r>
            </w:hyperlink>
            <w:hyperlink r:id="rId393" w:history="1">
              <w:proofErr w:type="gramStart"/>
              <w:r w:rsidR="007A7A38">
                <w:rPr>
                  <w:rFonts w:ascii="Arial" w:hAnsi="Arial" w:cs="Arial"/>
                  <w:color w:val="1155CC"/>
                  <w:sz w:val="20"/>
                  <w:szCs w:val="20"/>
                  <w:u w:val="single"/>
                </w:rPr>
                <w:t>php</w:t>
              </w:r>
              <w:proofErr w:type="gramEnd"/>
            </w:hyperlink>
            <w:hyperlink r:id="rId394" w:history="1">
              <w:r w:rsidR="007A7A38">
                <w:rPr>
                  <w:rFonts w:ascii="Arial" w:hAnsi="Arial" w:cs="Arial"/>
                  <w:color w:val="1155CC"/>
                  <w:sz w:val="20"/>
                  <w:szCs w:val="20"/>
                  <w:u w:val="single"/>
                </w:rPr>
                <w:t>?</w:t>
              </w:r>
            </w:hyperlink>
            <w:hyperlink r:id="rId395" w:history="1">
              <w:r w:rsidR="007A7A38">
                <w:rPr>
                  <w:rFonts w:ascii="Arial" w:hAnsi="Arial" w:cs="Arial"/>
                  <w:color w:val="1155CC"/>
                  <w:sz w:val="20"/>
                  <w:szCs w:val="20"/>
                  <w:u w:val="single"/>
                </w:rPr>
                <w:t>id</w:t>
              </w:r>
            </w:hyperlink>
            <w:hyperlink r:id="rId396" w:history="1">
              <w:r w:rsidR="007A7A38">
                <w:rPr>
                  <w:rFonts w:ascii="Arial" w:hAnsi="Arial" w:cs="Arial"/>
                  <w:color w:val="1155CC"/>
                  <w:sz w:val="20"/>
                  <w:szCs w:val="20"/>
                  <w:u w:val="single"/>
                </w:rPr>
                <w:t>=700&amp;</w:t>
              </w:r>
            </w:hyperlink>
            <w:hyperlink r:id="rId397" w:history="1">
              <w:r w:rsidR="007A7A38">
                <w:rPr>
                  <w:rFonts w:ascii="Arial" w:hAnsi="Arial" w:cs="Arial"/>
                  <w:color w:val="1155CC"/>
                  <w:sz w:val="20"/>
                  <w:szCs w:val="20"/>
                  <w:u w:val="single"/>
                </w:rPr>
                <w:t>site</w:t>
              </w:r>
            </w:hyperlink>
            <w:hyperlink r:id="rId398" w:history="1">
              <w:r w:rsidR="007A7A38">
                <w:rPr>
                  <w:rFonts w:ascii="Arial" w:hAnsi="Arial" w:cs="Arial"/>
                  <w:color w:val="1155CC"/>
                  <w:sz w:val="20"/>
                  <w:szCs w:val="20"/>
                  <w:u w:val="single"/>
                </w:rPr>
                <w:t>=1&amp;</w:t>
              </w:r>
            </w:hyperlink>
            <w:hyperlink r:id="rId399" w:history="1">
              <w:r w:rsidR="007A7A38">
                <w:rPr>
                  <w:rFonts w:ascii="Arial" w:hAnsi="Arial" w:cs="Arial"/>
                  <w:color w:val="1155CC"/>
                  <w:sz w:val="20"/>
                  <w:szCs w:val="20"/>
                  <w:u w:val="single"/>
                </w:rPr>
                <w:t>ref</w:t>
              </w:r>
            </w:hyperlink>
            <w:hyperlink r:id="rId400" w:history="1">
              <w:r w:rsidR="007A7A38">
                <w:rPr>
                  <w:rFonts w:ascii="Arial" w:hAnsi="Arial" w:cs="Arial"/>
                  <w:color w:val="1155CC"/>
                  <w:sz w:val="20"/>
                  <w:szCs w:val="20"/>
                  <w:u w:val="single"/>
                </w:rPr>
                <w:t>=/</w:t>
              </w:r>
            </w:hyperlink>
            <w:hyperlink r:id="rId401" w:history="1">
              <w:r w:rsidR="007A7A38">
                <w:rPr>
                  <w:rFonts w:ascii="Arial" w:hAnsi="Arial" w:cs="Arial"/>
                  <w:color w:val="1155CC"/>
                  <w:sz w:val="20"/>
                  <w:szCs w:val="20"/>
                  <w:u w:val="single"/>
                </w:rPr>
                <w:t>data</w:t>
              </w:r>
            </w:hyperlink>
            <w:hyperlink r:id="rId402" w:history="1">
              <w:r w:rsidR="007A7A38">
                <w:rPr>
                  <w:rFonts w:ascii="Arial" w:hAnsi="Arial" w:cs="Arial"/>
                  <w:color w:val="1155CC"/>
                  <w:sz w:val="20"/>
                  <w:szCs w:val="20"/>
                  <w:u w:val="single"/>
                </w:rPr>
                <w:t>/</w:t>
              </w:r>
            </w:hyperlink>
            <w:hyperlink r:id="rId403" w:history="1">
              <w:r w:rsidR="007A7A38">
                <w:rPr>
                  <w:rFonts w:ascii="Arial" w:hAnsi="Arial" w:cs="Arial"/>
                  <w:color w:val="1155CC"/>
                  <w:sz w:val="20"/>
                  <w:szCs w:val="20"/>
                  <w:u w:val="single"/>
                </w:rPr>
                <w:t>probability</w:t>
              </w:r>
            </w:hyperlink>
            <w:hyperlink r:id="rId404" w:history="1">
              <w:r w:rsidR="007A7A38">
                <w:rPr>
                  <w:rFonts w:ascii="Arial" w:hAnsi="Arial" w:cs="Arial"/>
                  <w:color w:val="1155CC"/>
                  <w:sz w:val="20"/>
                  <w:szCs w:val="20"/>
                  <w:u w:val="single"/>
                </w:rPr>
                <w:t>.</w:t>
              </w:r>
            </w:hyperlink>
            <w:hyperlink r:id="rId405" w:history="1">
              <w:r w:rsidR="007A7A38">
                <w:rPr>
                  <w:rFonts w:ascii="Arial" w:hAnsi="Arial" w:cs="Arial"/>
                  <w:color w:val="1155CC"/>
                  <w:sz w:val="20"/>
                  <w:szCs w:val="20"/>
                  <w:u w:val="single"/>
                </w:rPr>
                <w:t>html</w:t>
              </w:r>
            </w:hyperlink>
            <w:hyperlink r:id="rId406" w:history="1">
              <w:r w:rsidR="007A7A38">
                <w:rPr>
                  <w:rFonts w:ascii="Arial" w:hAnsi="Arial" w:cs="Arial"/>
                  <w:color w:val="1155CC"/>
                  <w:sz w:val="20"/>
                  <w:szCs w:val="20"/>
                  <w:u w:val="single"/>
                </w:rPr>
                <w:t>&amp;</w:t>
              </w:r>
            </w:hyperlink>
            <w:hyperlink r:id="rId407" w:history="1">
              <w:r w:rsidR="007A7A38">
                <w:rPr>
                  <w:rFonts w:ascii="Arial" w:hAnsi="Arial" w:cs="Arial"/>
                  <w:color w:val="1155CC"/>
                  <w:sz w:val="20"/>
                  <w:szCs w:val="20"/>
                  <w:u w:val="single"/>
                </w:rPr>
                <w:t>qs</w:t>
              </w:r>
            </w:hyperlink>
            <w:hyperlink r:id="rId408" w:history="1">
              <w:r w:rsidR="007A7A38">
                <w:rPr>
                  <w:rFonts w:ascii="Arial" w:hAnsi="Arial" w:cs="Arial"/>
                  <w:color w:val="1155CC"/>
                  <w:sz w:val="20"/>
                  <w:szCs w:val="20"/>
                  <w:u w:val="single"/>
                </w:rPr>
                <w:t>=700_701_702_1475_1476_1477_2175_2176_2177_2178</w:t>
              </w:r>
            </w:hyperlink>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Students will work in group on this interactive website via the </w:t>
            </w:r>
            <w:proofErr w:type="spellStart"/>
            <w:r>
              <w:rPr>
                <w:rFonts w:ascii="Arial" w:hAnsi="Arial" w:cs="Arial"/>
                <w:color w:val="FF0000"/>
                <w:sz w:val="20"/>
                <w:szCs w:val="20"/>
              </w:rPr>
              <w:t>smartboard</w:t>
            </w:r>
            <w:proofErr w:type="spellEnd"/>
            <w:r>
              <w:rPr>
                <w:rFonts w:ascii="Arial" w:hAnsi="Arial" w:cs="Arial"/>
                <w:color w:val="FF0000"/>
                <w:sz w:val="20"/>
                <w:szCs w:val="20"/>
              </w:rPr>
              <w:t>.</w:t>
            </w:r>
          </w:p>
          <w:p w:rsidR="00A77B3E" w:rsidRDefault="00A77B3E">
            <w:pPr>
              <w:spacing w:after="0" w:line="240" w:lineRule="auto"/>
              <w:rPr>
                <w:rFonts w:ascii="Arial" w:hAnsi="Arial" w:cs="Arial"/>
                <w:sz w:val="20"/>
                <w:szCs w:val="20"/>
              </w:rPr>
            </w:pPr>
          </w:p>
          <w:p w:rsidR="00A77B3E" w:rsidRDefault="00E52808">
            <w:pPr>
              <w:spacing w:after="0" w:line="240" w:lineRule="auto"/>
              <w:rPr>
                <w:rFonts w:ascii="Arial" w:hAnsi="Arial" w:cs="Arial"/>
                <w:color w:val="1155CC"/>
                <w:sz w:val="20"/>
                <w:szCs w:val="20"/>
                <w:u w:val="single"/>
              </w:rPr>
            </w:pPr>
            <w:hyperlink r:id="rId409" w:history="1">
              <w:r w:rsidR="007A7A38">
                <w:rPr>
                  <w:rFonts w:ascii="Arial" w:hAnsi="Arial" w:cs="Arial"/>
                  <w:color w:val="1155CC"/>
                  <w:sz w:val="20"/>
                  <w:szCs w:val="20"/>
                  <w:u w:val="single"/>
                </w:rPr>
                <w:t>http</w:t>
              </w:r>
            </w:hyperlink>
            <w:hyperlink r:id="rId410" w:history="1">
              <w:proofErr w:type="gramStart"/>
              <w:r w:rsidR="007A7A38">
                <w:rPr>
                  <w:rFonts w:ascii="Arial" w:hAnsi="Arial" w:cs="Arial"/>
                  <w:color w:val="1155CC"/>
                  <w:sz w:val="20"/>
                  <w:szCs w:val="20"/>
                  <w:u w:val="single"/>
                </w:rPr>
                <w:t>:/</w:t>
              </w:r>
              <w:proofErr w:type="gramEnd"/>
              <w:r w:rsidR="007A7A38">
                <w:rPr>
                  <w:rFonts w:ascii="Arial" w:hAnsi="Arial" w:cs="Arial"/>
                  <w:color w:val="1155CC"/>
                  <w:sz w:val="20"/>
                  <w:szCs w:val="20"/>
                  <w:u w:val="single"/>
                </w:rPr>
                <w:t>/</w:t>
              </w:r>
            </w:hyperlink>
            <w:hyperlink r:id="rId411" w:history="1">
              <w:r w:rsidR="007A7A38">
                <w:rPr>
                  <w:rFonts w:ascii="Arial" w:hAnsi="Arial" w:cs="Arial"/>
                  <w:color w:val="1155CC"/>
                  <w:sz w:val="20"/>
                  <w:szCs w:val="20"/>
                  <w:u w:val="single"/>
                </w:rPr>
                <w:t>sciencenetlinks</w:t>
              </w:r>
            </w:hyperlink>
            <w:hyperlink r:id="rId412" w:history="1">
              <w:r w:rsidR="007A7A38">
                <w:rPr>
                  <w:rFonts w:ascii="Arial" w:hAnsi="Arial" w:cs="Arial"/>
                  <w:color w:val="1155CC"/>
                  <w:sz w:val="20"/>
                  <w:szCs w:val="20"/>
                  <w:u w:val="single"/>
                </w:rPr>
                <w:t>.</w:t>
              </w:r>
            </w:hyperlink>
            <w:hyperlink r:id="rId413" w:history="1">
              <w:r w:rsidR="007A7A38">
                <w:rPr>
                  <w:rFonts w:ascii="Arial" w:hAnsi="Arial" w:cs="Arial"/>
                  <w:color w:val="1155CC"/>
                  <w:sz w:val="20"/>
                  <w:szCs w:val="20"/>
                  <w:u w:val="single"/>
                </w:rPr>
                <w:t>com</w:t>
              </w:r>
            </w:hyperlink>
            <w:hyperlink r:id="rId414" w:history="1">
              <w:r w:rsidR="007A7A38">
                <w:rPr>
                  <w:rFonts w:ascii="Arial" w:hAnsi="Arial" w:cs="Arial"/>
                  <w:color w:val="1155CC"/>
                  <w:sz w:val="20"/>
                  <w:szCs w:val="20"/>
                  <w:u w:val="single"/>
                </w:rPr>
                <w:t>/</w:t>
              </w:r>
            </w:hyperlink>
            <w:hyperlink r:id="rId415" w:history="1">
              <w:r w:rsidR="007A7A38">
                <w:rPr>
                  <w:rFonts w:ascii="Arial" w:hAnsi="Arial" w:cs="Arial"/>
                  <w:color w:val="1155CC"/>
                  <w:sz w:val="20"/>
                  <w:szCs w:val="20"/>
                  <w:u w:val="single"/>
                </w:rPr>
                <w:t>media</w:t>
              </w:r>
            </w:hyperlink>
            <w:hyperlink r:id="rId416" w:history="1">
              <w:r w:rsidR="007A7A38">
                <w:rPr>
                  <w:rFonts w:ascii="Arial" w:hAnsi="Arial" w:cs="Arial"/>
                  <w:color w:val="1155CC"/>
                  <w:sz w:val="20"/>
                  <w:szCs w:val="20"/>
                  <w:u w:val="single"/>
                </w:rPr>
                <w:t>/</w:t>
              </w:r>
            </w:hyperlink>
            <w:hyperlink r:id="rId417" w:history="1">
              <w:r w:rsidR="007A7A38">
                <w:rPr>
                  <w:rFonts w:ascii="Arial" w:hAnsi="Arial" w:cs="Arial"/>
                  <w:color w:val="1155CC"/>
                  <w:sz w:val="20"/>
                  <w:szCs w:val="20"/>
                  <w:u w:val="single"/>
                </w:rPr>
                <w:t>filer</w:t>
              </w:r>
            </w:hyperlink>
            <w:hyperlink r:id="rId418" w:history="1">
              <w:r w:rsidR="007A7A38">
                <w:rPr>
                  <w:rFonts w:ascii="Arial" w:hAnsi="Arial" w:cs="Arial"/>
                  <w:color w:val="1155CC"/>
                  <w:sz w:val="20"/>
                  <w:szCs w:val="20"/>
                  <w:u w:val="single"/>
                </w:rPr>
                <w:t>/2011/10/13/</w:t>
              </w:r>
            </w:hyperlink>
            <w:hyperlink r:id="rId419" w:history="1">
              <w:r w:rsidR="007A7A38">
                <w:rPr>
                  <w:rFonts w:ascii="Arial" w:hAnsi="Arial" w:cs="Arial"/>
                  <w:color w:val="1155CC"/>
                  <w:sz w:val="20"/>
                  <w:szCs w:val="20"/>
                  <w:u w:val="single"/>
                </w:rPr>
                <w:t>marblemania</w:t>
              </w:r>
            </w:hyperlink>
            <w:hyperlink r:id="rId420" w:history="1">
              <w:r w:rsidR="007A7A38">
                <w:rPr>
                  <w:rFonts w:ascii="Arial" w:hAnsi="Arial" w:cs="Arial"/>
                  <w:color w:val="1155CC"/>
                  <w:sz w:val="20"/>
                  <w:szCs w:val="20"/>
                  <w:u w:val="single"/>
                </w:rPr>
                <w:t>.</w:t>
              </w:r>
            </w:hyperlink>
            <w:hyperlink r:id="rId421" w:history="1">
              <w:r w:rsidR="007A7A38">
                <w:rPr>
                  <w:rFonts w:ascii="Arial" w:hAnsi="Arial" w:cs="Arial"/>
                  <w:color w:val="1155CC"/>
                  <w:sz w:val="20"/>
                  <w:szCs w:val="20"/>
                  <w:u w:val="single"/>
                </w:rPr>
                <w:t>swf</w:t>
              </w:r>
            </w:hyperlink>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tc>
      </w:tr>
    </w:tbl>
    <w:p w:rsidR="00A77B3E" w:rsidRDefault="00A77B3E"/>
    <w:p w:rsidR="00A77B3E" w:rsidRDefault="00A77B3E">
      <w:pPr>
        <w:rPr>
          <w:rFonts w:ascii="Arial" w:hAnsi="Arial" w:cs="Arial"/>
          <w:b/>
          <w:bCs/>
          <w:sz w:val="20"/>
          <w:szCs w:val="20"/>
        </w:rPr>
      </w:pP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4026"/>
        <w:gridCol w:w="4026"/>
        <w:gridCol w:w="4029"/>
      </w:tblGrid>
      <w:tr w:rsidR="008B11E8" w:rsidTr="008B11E8">
        <w:tc>
          <w:tcPr>
            <w:tcW w:w="3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11E8" w:rsidRDefault="008B11E8">
            <w:pPr>
              <w:jc w:val="center"/>
            </w:pPr>
            <w:r>
              <w:rPr>
                <w:rFonts w:ascii="Arial" w:hAnsi="Arial" w:cs="Arial"/>
                <w:b/>
                <w:bCs/>
                <w:sz w:val="20"/>
                <w:szCs w:val="20"/>
              </w:rPr>
              <w:lastRenderedPageBreak/>
              <w:t>Day 4</w:t>
            </w:r>
          </w:p>
        </w:tc>
        <w:tc>
          <w:tcPr>
            <w:tcW w:w="15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11E8" w:rsidRDefault="008B11E8">
            <w:pPr>
              <w:spacing w:after="0" w:line="240" w:lineRule="auto"/>
            </w:pPr>
            <w:r>
              <w:rPr>
                <w:rFonts w:ascii="Arial" w:hAnsi="Arial" w:cs="Arial"/>
                <w:b/>
                <w:bCs/>
                <w:sz w:val="20"/>
                <w:szCs w:val="20"/>
                <w:u w:val="single"/>
              </w:rPr>
              <w:br/>
            </w:r>
          </w:p>
          <w:p w:rsidR="008B11E8" w:rsidRDefault="008B11E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Using a medical dictionary write a definition for these terms:</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1. Gene</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2. protein</w:t>
            </w:r>
          </w:p>
          <w:p w:rsidR="008B11E8" w:rsidRDefault="008B11E8">
            <w:pPr>
              <w:spacing w:after="0" w:line="240" w:lineRule="auto"/>
              <w:rPr>
                <w:color w:val="0070C0"/>
              </w:rPr>
            </w:pPr>
            <w:r>
              <w:rPr>
                <w:color w:val="0070C0"/>
              </w:rPr>
              <w:t>3. mutation</w:t>
            </w:r>
          </w:p>
          <w:p w:rsidR="008B11E8" w:rsidRDefault="008B11E8">
            <w:pPr>
              <w:spacing w:after="0" w:line="240" w:lineRule="auto"/>
              <w:rPr>
                <w:rFonts w:ascii="Arial" w:hAnsi="Arial" w:cs="Arial"/>
                <w:sz w:val="20"/>
                <w:szCs w:val="20"/>
              </w:rPr>
            </w:pPr>
            <w:r>
              <w:rPr>
                <w:rFonts w:ascii="Arial" w:hAnsi="Arial" w:cs="Arial"/>
                <w:sz w:val="20"/>
                <w:szCs w:val="20"/>
              </w:rPr>
              <w:t xml:space="preserve"> </w:t>
            </w:r>
          </w:p>
          <w:p w:rsidR="008B11E8" w:rsidRDefault="008B11E8">
            <w:pPr>
              <w:spacing w:after="0" w:line="240" w:lineRule="auto"/>
              <w:rPr>
                <w:rFonts w:ascii="Arial" w:hAnsi="Arial" w:cs="Arial"/>
                <w:sz w:val="20"/>
                <w:szCs w:val="20"/>
              </w:rPr>
            </w:pPr>
          </w:p>
          <w:p w:rsidR="008B11E8" w:rsidRDefault="008B11E8">
            <w:pPr>
              <w:spacing w:after="0" w:line="240" w:lineRule="auto"/>
              <w:rPr>
                <w:rFonts w:ascii="Arial" w:hAnsi="Arial" w:cs="Arial"/>
                <w:b/>
                <w:bCs/>
                <w:sz w:val="20"/>
                <w:szCs w:val="20"/>
              </w:rPr>
            </w:pPr>
            <w:r>
              <w:rPr>
                <w:rFonts w:ascii="Arial" w:hAnsi="Arial" w:cs="Arial"/>
                <w:b/>
                <w:bCs/>
                <w:sz w:val="20"/>
                <w:szCs w:val="20"/>
              </w:rPr>
              <w:t xml:space="preserve">Work Session:  </w:t>
            </w:r>
            <w:r>
              <w:rPr>
                <w:rFonts w:ascii="Arial" w:hAnsi="Arial" w:cs="Arial"/>
                <w:sz w:val="20"/>
                <w:szCs w:val="20"/>
              </w:rPr>
              <w:br/>
            </w:r>
            <w:r>
              <w:rPr>
                <w:rFonts w:ascii="Arial" w:hAnsi="Arial" w:cs="Arial"/>
                <w:color w:val="0070C0"/>
                <w:sz w:val="20"/>
                <w:szCs w:val="20"/>
              </w:rPr>
              <w:t>BRAINSTORM AND DISCUSSION:</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Since we know what causes DMD propose some ways it could be cured.</w:t>
            </w:r>
          </w:p>
          <w:p w:rsidR="008B11E8" w:rsidRDefault="008B11E8">
            <w:pPr>
              <w:spacing w:after="0" w:line="240" w:lineRule="auto"/>
              <w:rPr>
                <w:rFonts w:ascii="Arial" w:hAnsi="Arial" w:cs="Arial"/>
                <w:b/>
                <w:bCs/>
                <w:color w:val="0070C0"/>
                <w:sz w:val="20"/>
                <w:szCs w:val="20"/>
              </w:rPr>
            </w:pPr>
            <w:r>
              <w:rPr>
                <w:rFonts w:ascii="Arial" w:hAnsi="Arial" w:cs="Arial"/>
                <w:b/>
                <w:bCs/>
                <w:color w:val="0070C0"/>
                <w:sz w:val="20"/>
                <w:szCs w:val="20"/>
              </w:rPr>
              <w:t>From the list the students produce re-label the suggestions that are actually being investigated by scientists:</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1. gene replacement therapy</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2. Stem cell therapy</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3. Gene modification therapy (exon skipping)</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 xml:space="preserve">4. </w:t>
            </w:r>
            <w:proofErr w:type="spellStart"/>
            <w:r>
              <w:rPr>
                <w:rFonts w:ascii="Arial" w:hAnsi="Arial" w:cs="Arial"/>
                <w:color w:val="0070C0"/>
                <w:sz w:val="20"/>
                <w:szCs w:val="20"/>
              </w:rPr>
              <w:t>upregulate</w:t>
            </w:r>
            <w:proofErr w:type="spellEnd"/>
            <w:r>
              <w:rPr>
                <w:rFonts w:ascii="Arial" w:hAnsi="Arial" w:cs="Arial"/>
                <w:color w:val="0070C0"/>
                <w:sz w:val="20"/>
                <w:szCs w:val="20"/>
              </w:rPr>
              <w:t xml:space="preserve"> </w:t>
            </w:r>
            <w:proofErr w:type="spellStart"/>
            <w:r>
              <w:rPr>
                <w:rFonts w:ascii="Arial" w:hAnsi="Arial" w:cs="Arial"/>
                <w:color w:val="0070C0"/>
                <w:sz w:val="20"/>
                <w:szCs w:val="20"/>
              </w:rPr>
              <w:t>utropin</w:t>
            </w:r>
            <w:proofErr w:type="spellEnd"/>
            <w:r>
              <w:rPr>
                <w:rFonts w:ascii="Arial" w:hAnsi="Arial" w:cs="Arial"/>
                <w:color w:val="0070C0"/>
                <w:sz w:val="20"/>
                <w:szCs w:val="20"/>
              </w:rPr>
              <w:t xml:space="preserve"> (similar to </w:t>
            </w:r>
            <w:proofErr w:type="spellStart"/>
            <w:r>
              <w:rPr>
                <w:rFonts w:ascii="Arial" w:hAnsi="Arial" w:cs="Arial"/>
                <w:color w:val="0070C0"/>
                <w:sz w:val="20"/>
                <w:szCs w:val="20"/>
              </w:rPr>
              <w:t>dystrophin</w:t>
            </w:r>
            <w:proofErr w:type="spellEnd"/>
            <w:r>
              <w:rPr>
                <w:rFonts w:ascii="Arial" w:hAnsi="Arial" w:cs="Arial"/>
                <w:color w:val="0070C0"/>
                <w:sz w:val="20"/>
                <w:szCs w:val="20"/>
              </w:rPr>
              <w:t>)</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INVESTIGATION AND PRESENTATION:</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Assign one of these therapies for each student to investigate and report to the class. Each student will write a 3 paragraph news article describing the potential therapy.</w:t>
            </w:r>
          </w:p>
          <w:p w:rsidR="008B11E8" w:rsidRDefault="008B11E8">
            <w:pPr>
              <w:spacing w:after="0" w:line="240" w:lineRule="auto"/>
              <w:rPr>
                <w:rFonts w:ascii="Arial" w:hAnsi="Arial" w:cs="Arial"/>
                <w:color w:val="0070C0"/>
                <w:sz w:val="20"/>
                <w:szCs w:val="20"/>
              </w:rPr>
            </w:pPr>
            <w:r>
              <w:rPr>
                <w:rFonts w:ascii="Arial" w:hAnsi="Arial" w:cs="Arial"/>
                <w:color w:val="0070C0"/>
                <w:sz w:val="20"/>
                <w:szCs w:val="20"/>
              </w:rPr>
              <w:t>(project ideas from Darius Goes West, “Know About It” Lesson plan created by:</w:t>
            </w:r>
          </w:p>
          <w:p w:rsidR="008B11E8" w:rsidRDefault="008B11E8">
            <w:pPr>
              <w:spacing w:after="0" w:line="240" w:lineRule="auto"/>
              <w:rPr>
                <w:color w:val="0070C0"/>
              </w:rPr>
            </w:pPr>
            <w:r>
              <w:rPr>
                <w:color w:val="0070C0"/>
              </w:rPr>
              <w:t xml:space="preserve">Benjamin </w:t>
            </w:r>
            <w:proofErr w:type="spellStart"/>
            <w:r>
              <w:rPr>
                <w:color w:val="0070C0"/>
              </w:rPr>
              <w:t>Seckler</w:t>
            </w:r>
            <w:proofErr w:type="spellEnd"/>
            <w:r>
              <w:rPr>
                <w:color w:val="0070C0"/>
              </w:rPr>
              <w:t>, M. D.)</w:t>
            </w:r>
          </w:p>
          <w:p w:rsidR="008B11E8" w:rsidRDefault="008B11E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r>
              <w:rPr>
                <w:rFonts w:ascii="Arial" w:hAnsi="Arial" w:cs="Arial"/>
                <w:sz w:val="20"/>
                <w:szCs w:val="20"/>
              </w:rPr>
              <w:br/>
            </w:r>
          </w:p>
          <w:p w:rsidR="008B11E8" w:rsidRDefault="008B11E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tc>
        <w:tc>
          <w:tcPr>
            <w:tcW w:w="15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11E8" w:rsidRDefault="008B11E8">
            <w:pPr>
              <w:spacing w:after="0" w:line="240" w:lineRule="auto"/>
            </w:pPr>
            <w:r>
              <w:rPr>
                <w:rFonts w:ascii="Arial" w:hAnsi="Arial" w:cs="Arial"/>
                <w:color w:val="38761D"/>
                <w:sz w:val="20"/>
                <w:szCs w:val="20"/>
              </w:rPr>
              <w:t xml:space="preserve">Technology needed: </w:t>
            </w:r>
            <w:proofErr w:type="spellStart"/>
            <w:r>
              <w:rPr>
                <w:rFonts w:ascii="Arial" w:hAnsi="Arial" w:cs="Arial"/>
                <w:color w:val="38761D"/>
                <w:sz w:val="20"/>
                <w:szCs w:val="20"/>
              </w:rPr>
              <w:t>Smartboard</w:t>
            </w:r>
            <w:proofErr w:type="spellEnd"/>
            <w:r>
              <w:rPr>
                <w:rFonts w:ascii="Arial" w:hAnsi="Arial" w:cs="Arial"/>
                <w:color w:val="38761D"/>
                <w:sz w:val="20"/>
                <w:szCs w:val="20"/>
              </w:rPr>
              <w:t>, student computers</w:t>
            </w:r>
          </w:p>
          <w:p w:rsidR="008B11E8" w:rsidRDefault="008B11E8">
            <w:pPr>
              <w:spacing w:before="60" w:after="0" w:line="240" w:lineRule="auto"/>
              <w:rPr>
                <w:rFonts w:ascii="Arial" w:hAnsi="Arial" w:cs="Arial"/>
                <w:b/>
                <w:bCs/>
                <w:sz w:val="20"/>
                <w:szCs w:val="20"/>
              </w:rPr>
            </w:pPr>
            <w:r>
              <w:rPr>
                <w:rFonts w:ascii="Arial" w:hAnsi="Arial" w:cs="Arial"/>
                <w:b/>
                <w:bCs/>
                <w:sz w:val="20"/>
                <w:szCs w:val="20"/>
              </w:rPr>
              <w:t xml:space="preserve">Opening: </w:t>
            </w:r>
            <w:r>
              <w:rPr>
                <w:rFonts w:ascii="Arial" w:hAnsi="Arial" w:cs="Arial"/>
                <w:b/>
                <w:bCs/>
                <w:color w:val="38761D"/>
                <w:sz w:val="20"/>
                <w:szCs w:val="20"/>
              </w:rPr>
              <w:t>Acrostic writing strategy</w:t>
            </w:r>
            <w:r>
              <w:rPr>
                <w:rFonts w:ascii="Arial" w:hAnsi="Arial" w:cs="Arial"/>
                <w:color w:val="38761D"/>
                <w:sz w:val="20"/>
                <w:szCs w:val="20"/>
              </w:rPr>
              <w:t>: (Example in Science Resource Folder)     Student Instructions:</w:t>
            </w:r>
          </w:p>
          <w:p w:rsidR="008B11E8" w:rsidRDefault="008B11E8">
            <w:pPr>
              <w:spacing w:before="60" w:after="0" w:line="240" w:lineRule="auto"/>
              <w:rPr>
                <w:rFonts w:ascii="Arial" w:hAnsi="Arial" w:cs="Arial"/>
                <w:color w:val="38761D"/>
                <w:sz w:val="20"/>
                <w:szCs w:val="20"/>
              </w:rPr>
            </w:pPr>
            <w:r>
              <w:rPr>
                <w:rFonts w:ascii="Arial" w:hAnsi="Arial" w:cs="Arial"/>
                <w:color w:val="38761D"/>
                <w:sz w:val="20"/>
                <w:szCs w:val="20"/>
              </w:rPr>
              <w:t xml:space="preserve"> 1. Write the assigned word down the page, one word per line.</w:t>
            </w:r>
          </w:p>
          <w:p w:rsidR="008B11E8" w:rsidRDefault="008B11E8">
            <w:pPr>
              <w:spacing w:before="220" w:after="220"/>
              <w:rPr>
                <w:rFonts w:ascii="Arial" w:hAnsi="Arial" w:cs="Arial"/>
                <w:color w:val="37751C"/>
                <w:sz w:val="20"/>
                <w:szCs w:val="20"/>
              </w:rPr>
            </w:pPr>
            <w:r>
              <w:rPr>
                <w:rFonts w:ascii="Arial" w:hAnsi="Arial" w:cs="Arial"/>
                <w:color w:val="37751C"/>
                <w:sz w:val="20"/>
                <w:szCs w:val="20"/>
              </w:rPr>
              <w:t>2. Write a fact on each line (four words or more) about your word, making sure the first word of the fact begins with the letter on that line.</w:t>
            </w:r>
          </w:p>
          <w:p w:rsidR="008B11E8" w:rsidRDefault="008B11E8">
            <w:pPr>
              <w:spacing w:before="220" w:after="220"/>
              <w:rPr>
                <w:rFonts w:ascii="Arial" w:hAnsi="Arial" w:cs="Arial"/>
                <w:color w:val="37751C"/>
                <w:sz w:val="20"/>
                <w:szCs w:val="20"/>
              </w:rPr>
            </w:pPr>
            <w:r>
              <w:rPr>
                <w:rFonts w:ascii="Arial" w:hAnsi="Arial" w:cs="Arial"/>
                <w:color w:val="37751C"/>
                <w:sz w:val="20"/>
                <w:szCs w:val="20"/>
              </w:rPr>
              <w:t>3. Use only facts that are accurate and different from each other.</w:t>
            </w:r>
          </w:p>
          <w:p w:rsidR="008B11E8" w:rsidRDefault="008B11E8">
            <w:pPr>
              <w:spacing w:before="220" w:after="220"/>
              <w:rPr>
                <w:rFonts w:ascii="Arial" w:hAnsi="Arial" w:cs="Arial"/>
                <w:color w:val="37751C"/>
                <w:sz w:val="20"/>
                <w:szCs w:val="20"/>
              </w:rPr>
            </w:pPr>
            <w:r>
              <w:rPr>
                <w:rFonts w:ascii="Arial" w:hAnsi="Arial" w:cs="Arial"/>
                <w:color w:val="37751C"/>
                <w:sz w:val="20"/>
                <w:szCs w:val="20"/>
              </w:rPr>
              <w:t>4. You may not use the word you are defining in the facts.</w:t>
            </w:r>
          </w:p>
          <w:p w:rsidR="008B11E8" w:rsidRDefault="008B11E8">
            <w:pPr>
              <w:spacing w:before="220" w:after="220"/>
              <w:rPr>
                <w:rFonts w:ascii="Arial" w:hAnsi="Arial" w:cs="Arial"/>
                <w:color w:val="37751C"/>
                <w:sz w:val="20"/>
                <w:szCs w:val="20"/>
              </w:rPr>
            </w:pPr>
            <w:r>
              <w:rPr>
                <w:rFonts w:ascii="Arial" w:hAnsi="Arial" w:cs="Arial"/>
                <w:color w:val="37751C"/>
                <w:sz w:val="20"/>
                <w:szCs w:val="20"/>
              </w:rPr>
              <w:t>Assigned word  for acrostic- Heredity</w:t>
            </w:r>
          </w:p>
          <w:p w:rsidR="008B11E8" w:rsidRDefault="008B11E8">
            <w:pPr>
              <w:spacing w:before="220" w:after="0" w:line="240" w:lineRule="auto"/>
              <w:rPr>
                <w:rFonts w:ascii="Arial" w:hAnsi="Arial" w:cs="Arial"/>
                <w:color w:val="38761D"/>
                <w:sz w:val="20"/>
                <w:szCs w:val="20"/>
              </w:rPr>
            </w:pPr>
            <w:r>
              <w:rPr>
                <w:rFonts w:ascii="Arial" w:hAnsi="Arial" w:cs="Arial"/>
                <w:color w:val="38761D"/>
                <w:sz w:val="20"/>
                <w:szCs w:val="20"/>
              </w:rPr>
              <w:t xml:space="preserve"> </w:t>
            </w:r>
          </w:p>
          <w:p w:rsidR="008B11E8" w:rsidRDefault="008B11E8">
            <w:pPr>
              <w:spacing w:before="220" w:after="0" w:line="274" w:lineRule="auto"/>
              <w:ind w:right="740"/>
              <w:rPr>
                <w:rFonts w:ascii="Arial" w:hAnsi="Arial" w:cs="Arial"/>
                <w:color w:val="37751C"/>
                <w:sz w:val="20"/>
                <w:szCs w:val="20"/>
              </w:rPr>
            </w:pPr>
            <w:r>
              <w:rPr>
                <w:rFonts w:ascii="Arial" w:hAnsi="Arial" w:cs="Arial"/>
                <w:color w:val="37751C"/>
                <w:sz w:val="20"/>
                <w:szCs w:val="20"/>
              </w:rPr>
              <w:t>E.Q. What are the causes of genetic disorders?</w:t>
            </w:r>
          </w:p>
          <w:p w:rsidR="008B11E8" w:rsidRDefault="008B11E8">
            <w:pPr>
              <w:spacing w:before="20" w:after="0"/>
              <w:rPr>
                <w:rFonts w:ascii="Arial" w:hAnsi="Arial" w:cs="Arial"/>
                <w:b/>
                <w:bCs/>
                <w:color w:val="38761D"/>
                <w:sz w:val="20"/>
                <w:szCs w:val="20"/>
              </w:rPr>
            </w:pPr>
            <w:r>
              <w:rPr>
                <w:rFonts w:ascii="Arial" w:hAnsi="Arial" w:cs="Arial"/>
                <w:b/>
                <w:bCs/>
                <w:color w:val="38761D"/>
                <w:sz w:val="20"/>
                <w:szCs w:val="20"/>
              </w:rPr>
              <w:t xml:space="preserve">Work Session: </w:t>
            </w:r>
            <w:r>
              <w:rPr>
                <w:rFonts w:ascii="Arial" w:hAnsi="Arial" w:cs="Arial"/>
                <w:color w:val="37751C"/>
                <w:sz w:val="20"/>
                <w:szCs w:val="20"/>
              </w:rPr>
              <w:t>Power point slides 18 – 26.</w:t>
            </w:r>
          </w:p>
          <w:p w:rsidR="008B11E8" w:rsidRDefault="008B11E8">
            <w:pPr>
              <w:spacing w:before="20" w:after="0"/>
              <w:rPr>
                <w:rFonts w:ascii="Arial" w:hAnsi="Arial" w:cs="Arial"/>
                <w:color w:val="37751C"/>
                <w:sz w:val="20"/>
                <w:szCs w:val="20"/>
              </w:rPr>
            </w:pPr>
            <w:r>
              <w:rPr>
                <w:rFonts w:ascii="Arial" w:hAnsi="Arial" w:cs="Arial"/>
                <w:color w:val="37751C"/>
                <w:sz w:val="20"/>
                <w:szCs w:val="20"/>
              </w:rPr>
              <w:t xml:space="preserve"> </w:t>
            </w:r>
          </w:p>
          <w:p w:rsidR="008B11E8" w:rsidRDefault="008B11E8">
            <w:pPr>
              <w:spacing w:before="20" w:after="0"/>
              <w:rPr>
                <w:rFonts w:ascii="Arial" w:hAnsi="Arial" w:cs="Arial"/>
                <w:color w:val="37751C"/>
                <w:sz w:val="20"/>
                <w:szCs w:val="20"/>
              </w:rPr>
            </w:pPr>
            <w:r>
              <w:rPr>
                <w:rFonts w:ascii="Arial" w:hAnsi="Arial" w:cs="Arial"/>
                <w:color w:val="37751C"/>
                <w:sz w:val="20"/>
                <w:szCs w:val="20"/>
              </w:rPr>
              <w:t>Activity:</w:t>
            </w:r>
          </w:p>
          <w:p w:rsidR="008B11E8" w:rsidRDefault="008B11E8">
            <w:pPr>
              <w:spacing w:before="20" w:after="0"/>
              <w:rPr>
                <w:rFonts w:ascii="Arial" w:hAnsi="Arial" w:cs="Arial"/>
                <w:color w:val="37751C"/>
                <w:sz w:val="20"/>
                <w:szCs w:val="20"/>
              </w:rPr>
            </w:pPr>
            <w:r>
              <w:rPr>
                <w:rFonts w:ascii="Arial" w:hAnsi="Arial" w:cs="Arial"/>
                <w:color w:val="37751C"/>
                <w:sz w:val="20"/>
                <w:szCs w:val="20"/>
              </w:rPr>
              <w:t>Public Service Announcement (PSA</w:t>
            </w:r>
            <w:proofErr w:type="gramStart"/>
            <w:r>
              <w:rPr>
                <w:rFonts w:ascii="Arial" w:hAnsi="Arial" w:cs="Arial"/>
                <w:color w:val="37751C"/>
                <w:sz w:val="20"/>
                <w:szCs w:val="20"/>
              </w:rPr>
              <w:t>)Project</w:t>
            </w:r>
            <w:proofErr w:type="gramEnd"/>
            <w:r>
              <w:rPr>
                <w:rFonts w:ascii="Arial" w:hAnsi="Arial" w:cs="Arial"/>
                <w:color w:val="37751C"/>
                <w:sz w:val="20"/>
                <w:szCs w:val="20"/>
              </w:rPr>
              <w:t>: Students will begin working on the science portion of the project using provided rubric and instructions.  The following questions should be used as a guide:</w:t>
            </w:r>
          </w:p>
          <w:p w:rsidR="008B11E8" w:rsidRDefault="008B11E8">
            <w:pPr>
              <w:spacing w:before="20" w:after="0"/>
              <w:rPr>
                <w:rFonts w:ascii="Arial" w:hAnsi="Arial" w:cs="Arial"/>
                <w:color w:val="37751C"/>
                <w:sz w:val="20"/>
                <w:szCs w:val="20"/>
              </w:rPr>
            </w:pPr>
            <w:r>
              <w:rPr>
                <w:rFonts w:ascii="Arial" w:hAnsi="Arial" w:cs="Arial"/>
                <w:color w:val="37751C"/>
                <w:sz w:val="20"/>
                <w:szCs w:val="20"/>
              </w:rPr>
              <w:t xml:space="preserve">        </w:t>
            </w:r>
            <w:r>
              <w:rPr>
                <w:rFonts w:ascii="Arial" w:hAnsi="Arial" w:cs="Arial"/>
                <w:color w:val="37751C"/>
                <w:sz w:val="20"/>
                <w:szCs w:val="20"/>
              </w:rPr>
              <w:tab/>
            </w:r>
          </w:p>
          <w:p w:rsidR="008B11E8" w:rsidRDefault="008B11E8">
            <w:pPr>
              <w:spacing w:before="20" w:after="0"/>
              <w:ind w:left="580"/>
              <w:rPr>
                <w:rFonts w:ascii="Arial" w:hAnsi="Arial" w:cs="Arial"/>
                <w:color w:val="37751C"/>
                <w:sz w:val="20"/>
                <w:szCs w:val="20"/>
              </w:rPr>
            </w:pPr>
            <w:r>
              <w:rPr>
                <w:rFonts w:ascii="Arial" w:hAnsi="Arial" w:cs="Arial"/>
                <w:color w:val="37751C"/>
                <w:sz w:val="20"/>
                <w:szCs w:val="20"/>
              </w:rPr>
              <w:lastRenderedPageBreak/>
              <w:t>1.</w:t>
            </w:r>
            <w:r>
              <w:rPr>
                <w:rFonts w:ascii="Times New Roman" w:hAnsi="Times New Roman" w:cs="Times New Roman"/>
                <w:color w:val="37751C"/>
                <w:sz w:val="14"/>
                <w:szCs w:val="14"/>
              </w:rPr>
              <w:t xml:space="preserve">     </w:t>
            </w:r>
            <w:r>
              <w:rPr>
                <w:rFonts w:ascii="Arial" w:hAnsi="Arial" w:cs="Arial"/>
                <w:color w:val="37751C"/>
                <w:sz w:val="20"/>
                <w:szCs w:val="20"/>
              </w:rPr>
              <w:t>What is the normal structure of DNA?</w:t>
            </w:r>
          </w:p>
          <w:p w:rsidR="008B11E8" w:rsidRDefault="008B11E8">
            <w:pPr>
              <w:spacing w:before="20" w:after="0"/>
              <w:ind w:left="580"/>
              <w:rPr>
                <w:rFonts w:ascii="Arial" w:hAnsi="Arial" w:cs="Arial"/>
                <w:color w:val="37751C"/>
                <w:sz w:val="20"/>
                <w:szCs w:val="20"/>
              </w:rPr>
            </w:pPr>
            <w:r>
              <w:rPr>
                <w:rFonts w:ascii="Arial" w:hAnsi="Arial" w:cs="Arial"/>
                <w:color w:val="37751C"/>
                <w:sz w:val="20"/>
                <w:szCs w:val="20"/>
              </w:rPr>
              <w:t>2.</w:t>
            </w:r>
            <w:r>
              <w:rPr>
                <w:rFonts w:ascii="Times New Roman" w:hAnsi="Times New Roman" w:cs="Times New Roman"/>
                <w:color w:val="37751C"/>
                <w:sz w:val="14"/>
                <w:szCs w:val="14"/>
              </w:rPr>
              <w:t xml:space="preserve">     </w:t>
            </w:r>
            <w:r>
              <w:rPr>
                <w:rFonts w:ascii="Arial" w:hAnsi="Arial" w:cs="Arial"/>
                <w:color w:val="37751C"/>
                <w:sz w:val="20"/>
                <w:szCs w:val="20"/>
              </w:rPr>
              <w:t>Where are genes located?</w:t>
            </w:r>
          </w:p>
          <w:p w:rsidR="008B11E8" w:rsidRDefault="008B11E8">
            <w:pPr>
              <w:spacing w:before="20" w:after="0"/>
              <w:ind w:left="580"/>
              <w:rPr>
                <w:rFonts w:ascii="Arial" w:hAnsi="Arial" w:cs="Arial"/>
                <w:color w:val="37751C"/>
                <w:sz w:val="20"/>
                <w:szCs w:val="20"/>
              </w:rPr>
            </w:pPr>
            <w:r>
              <w:rPr>
                <w:rFonts w:ascii="Arial" w:hAnsi="Arial" w:cs="Arial"/>
                <w:color w:val="37751C"/>
                <w:sz w:val="20"/>
                <w:szCs w:val="20"/>
              </w:rPr>
              <w:t>3.</w:t>
            </w:r>
            <w:r>
              <w:rPr>
                <w:rFonts w:ascii="Times New Roman" w:hAnsi="Times New Roman" w:cs="Times New Roman"/>
                <w:color w:val="37751C"/>
                <w:sz w:val="14"/>
                <w:szCs w:val="14"/>
              </w:rPr>
              <w:t xml:space="preserve">     </w:t>
            </w:r>
            <w:r>
              <w:rPr>
                <w:rFonts w:ascii="Arial" w:hAnsi="Arial" w:cs="Arial"/>
                <w:color w:val="37751C"/>
                <w:sz w:val="20"/>
                <w:szCs w:val="20"/>
              </w:rPr>
              <w:t xml:space="preserve">What is the cause of </w:t>
            </w:r>
            <w:proofErr w:type="spellStart"/>
            <w:r>
              <w:rPr>
                <w:rFonts w:ascii="Arial" w:hAnsi="Arial" w:cs="Arial"/>
                <w:color w:val="37751C"/>
                <w:sz w:val="20"/>
                <w:szCs w:val="20"/>
              </w:rPr>
              <w:t>Duchenne</w:t>
            </w:r>
            <w:proofErr w:type="spellEnd"/>
            <w:r>
              <w:rPr>
                <w:rFonts w:ascii="Arial" w:hAnsi="Arial" w:cs="Arial"/>
                <w:color w:val="37751C"/>
                <w:sz w:val="20"/>
                <w:szCs w:val="20"/>
              </w:rPr>
              <w:t xml:space="preserve"> Muscular Dystrophy?</w:t>
            </w:r>
          </w:p>
          <w:p w:rsidR="008B11E8" w:rsidRDefault="008B11E8">
            <w:pPr>
              <w:spacing w:before="20" w:after="0"/>
              <w:ind w:left="580"/>
              <w:rPr>
                <w:rFonts w:ascii="Arial" w:hAnsi="Arial" w:cs="Arial"/>
                <w:color w:val="37751C"/>
                <w:sz w:val="20"/>
                <w:szCs w:val="20"/>
              </w:rPr>
            </w:pPr>
            <w:r>
              <w:rPr>
                <w:rFonts w:ascii="Arial" w:hAnsi="Arial" w:cs="Arial"/>
                <w:color w:val="37751C"/>
                <w:sz w:val="20"/>
                <w:szCs w:val="20"/>
              </w:rPr>
              <w:t>4.</w:t>
            </w:r>
            <w:r>
              <w:rPr>
                <w:rFonts w:ascii="Times New Roman" w:hAnsi="Times New Roman" w:cs="Times New Roman"/>
                <w:color w:val="37751C"/>
                <w:sz w:val="14"/>
                <w:szCs w:val="14"/>
              </w:rPr>
              <w:t xml:space="preserve">     </w:t>
            </w:r>
            <w:r>
              <w:rPr>
                <w:rFonts w:ascii="Arial" w:hAnsi="Arial" w:cs="Arial"/>
                <w:color w:val="37751C"/>
                <w:sz w:val="20"/>
                <w:szCs w:val="20"/>
              </w:rPr>
              <w:t>How is the disease acquired?</w:t>
            </w:r>
          </w:p>
          <w:p w:rsidR="008B11E8" w:rsidRDefault="008B11E8">
            <w:pPr>
              <w:spacing w:before="220" w:after="0" w:line="218" w:lineRule="auto"/>
              <w:rPr>
                <w:rFonts w:ascii="Arial" w:hAnsi="Arial" w:cs="Arial"/>
                <w:color w:val="38761D"/>
                <w:sz w:val="20"/>
                <w:szCs w:val="20"/>
              </w:rPr>
            </w:pPr>
            <w:r>
              <w:rPr>
                <w:rFonts w:ascii="Arial" w:hAnsi="Arial" w:cs="Arial"/>
                <w:color w:val="38761D"/>
                <w:sz w:val="20"/>
                <w:szCs w:val="20"/>
              </w:rPr>
              <w:t xml:space="preserve"> </w:t>
            </w:r>
          </w:p>
          <w:p w:rsidR="008B11E8" w:rsidRDefault="008B11E8">
            <w:pPr>
              <w:spacing w:before="220" w:after="220"/>
              <w:rPr>
                <w:rFonts w:ascii="Arial" w:hAnsi="Arial" w:cs="Arial"/>
                <w:b/>
                <w:bCs/>
                <w:color w:val="38761D"/>
                <w:sz w:val="20"/>
                <w:szCs w:val="20"/>
              </w:rPr>
            </w:pPr>
            <w:r>
              <w:rPr>
                <w:rFonts w:ascii="Arial" w:hAnsi="Arial" w:cs="Arial"/>
                <w:b/>
                <w:bCs/>
                <w:color w:val="38761D"/>
                <w:sz w:val="20"/>
                <w:szCs w:val="20"/>
              </w:rPr>
              <w:t>Formative Assessments:</w:t>
            </w:r>
          </w:p>
          <w:p w:rsidR="008B11E8" w:rsidRDefault="008B11E8">
            <w:pPr>
              <w:spacing w:before="220" w:after="220"/>
              <w:rPr>
                <w:rFonts w:ascii="Arial" w:hAnsi="Arial" w:cs="Arial"/>
                <w:color w:val="37751C"/>
                <w:sz w:val="20"/>
                <w:szCs w:val="20"/>
              </w:rPr>
            </w:pPr>
            <w:r>
              <w:rPr>
                <w:rFonts w:ascii="Arial" w:hAnsi="Arial" w:cs="Arial"/>
                <w:color w:val="37751C"/>
                <w:sz w:val="20"/>
                <w:szCs w:val="20"/>
              </w:rPr>
              <w:t>Acrostic writing strategy</w:t>
            </w:r>
          </w:p>
          <w:p w:rsidR="008B11E8" w:rsidRDefault="008B11E8">
            <w:pPr>
              <w:spacing w:before="220" w:after="0" w:line="240" w:lineRule="auto"/>
              <w:rPr>
                <w:rFonts w:ascii="Arial" w:hAnsi="Arial" w:cs="Arial"/>
                <w:color w:val="38761D"/>
                <w:sz w:val="20"/>
                <w:szCs w:val="20"/>
              </w:rPr>
            </w:pPr>
            <w:r>
              <w:rPr>
                <w:rFonts w:ascii="Arial" w:hAnsi="Arial" w:cs="Arial"/>
                <w:color w:val="38761D"/>
                <w:sz w:val="20"/>
                <w:szCs w:val="20"/>
              </w:rPr>
              <w:t xml:space="preserve"> </w:t>
            </w:r>
          </w:p>
          <w:p w:rsidR="008B11E8" w:rsidRDefault="008B11E8">
            <w:pPr>
              <w:spacing w:before="220" w:after="220"/>
              <w:rPr>
                <w:rFonts w:ascii="Arial" w:hAnsi="Arial" w:cs="Arial"/>
                <w:b/>
                <w:bCs/>
                <w:color w:val="38761D"/>
                <w:sz w:val="20"/>
                <w:szCs w:val="20"/>
              </w:rPr>
            </w:pPr>
            <w:r>
              <w:rPr>
                <w:rFonts w:ascii="Arial" w:hAnsi="Arial" w:cs="Arial"/>
                <w:b/>
                <w:bCs/>
                <w:color w:val="38761D"/>
                <w:sz w:val="20"/>
                <w:szCs w:val="20"/>
              </w:rPr>
              <w:t>Closing/Assessment</w:t>
            </w:r>
          </w:p>
          <w:p w:rsidR="008B11E8" w:rsidRDefault="008B11E8">
            <w:pPr>
              <w:spacing w:before="40" w:after="0" w:line="247" w:lineRule="auto"/>
              <w:ind w:right="-20"/>
              <w:rPr>
                <w:rFonts w:ascii="Arial" w:hAnsi="Arial" w:cs="Arial"/>
                <w:b/>
                <w:bCs/>
                <w:color w:val="38761D"/>
                <w:sz w:val="20"/>
                <w:szCs w:val="20"/>
              </w:rPr>
            </w:pPr>
            <w:r>
              <w:rPr>
                <w:rFonts w:ascii="Arial" w:hAnsi="Arial" w:cs="Arial"/>
                <w:color w:val="37751C"/>
                <w:sz w:val="20"/>
                <w:szCs w:val="20"/>
              </w:rPr>
              <w:t>PSA project</w:t>
            </w:r>
          </w:p>
          <w:p w:rsidR="008B11E8" w:rsidRDefault="008B11E8">
            <w:pPr>
              <w:spacing w:after="0" w:line="240" w:lineRule="auto"/>
              <w:rPr>
                <w:rFonts w:ascii="Arial" w:hAnsi="Arial" w:cs="Arial"/>
                <w:b/>
                <w:bCs/>
                <w:sz w:val="20"/>
                <w:szCs w:val="20"/>
              </w:rPr>
            </w:pPr>
          </w:p>
        </w:tc>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11E8" w:rsidRDefault="008B11E8">
            <w:pPr>
              <w:spacing w:after="0" w:line="240" w:lineRule="auto"/>
            </w:pPr>
            <w:r>
              <w:rPr>
                <w:rFonts w:ascii="Arial" w:hAnsi="Arial" w:cs="Arial"/>
                <w:b/>
                <w:bCs/>
                <w:sz w:val="20"/>
                <w:szCs w:val="20"/>
              </w:rPr>
              <w:lastRenderedPageBreak/>
              <w:t>Opening</w:t>
            </w:r>
            <w:r>
              <w:rPr>
                <w:rFonts w:ascii="Arial" w:hAnsi="Arial" w:cs="Arial"/>
                <w:sz w:val="20"/>
                <w:szCs w:val="20"/>
              </w:rPr>
              <w:t>:</w:t>
            </w:r>
          </w:p>
          <w:p w:rsidR="008B11E8" w:rsidRDefault="008B11E8">
            <w:pPr>
              <w:spacing w:after="0" w:line="240" w:lineRule="auto"/>
              <w:rPr>
                <w:rFonts w:ascii="Arial" w:hAnsi="Arial" w:cs="Arial"/>
                <w:sz w:val="20"/>
                <w:szCs w:val="20"/>
              </w:rPr>
            </w:pPr>
          </w:p>
          <w:p w:rsidR="008B11E8" w:rsidRDefault="008B11E8">
            <w:pPr>
              <w:spacing w:after="0" w:line="240" w:lineRule="auto"/>
              <w:rPr>
                <w:rFonts w:ascii="Arial" w:hAnsi="Arial" w:cs="Arial"/>
                <w:color w:val="FF0000"/>
                <w:sz w:val="20"/>
                <w:szCs w:val="20"/>
              </w:rPr>
            </w:pPr>
            <w:r>
              <w:rPr>
                <w:rFonts w:ascii="Arial" w:hAnsi="Arial" w:cs="Arial"/>
                <w:color w:val="FF0000"/>
                <w:sz w:val="20"/>
                <w:szCs w:val="20"/>
              </w:rPr>
              <w:t>The teacher will review and make suggestions regarding the student’s presentation to be inserted in the public announcement about DMD final project.</w:t>
            </w:r>
          </w:p>
          <w:p w:rsidR="008B11E8" w:rsidRDefault="008B11E8">
            <w:pPr>
              <w:spacing w:after="0" w:line="240" w:lineRule="auto"/>
              <w:rPr>
                <w:rFonts w:ascii="Arial" w:hAnsi="Arial" w:cs="Arial"/>
                <w:sz w:val="20"/>
                <w:szCs w:val="20"/>
              </w:rPr>
            </w:pPr>
            <w:r>
              <w:rPr>
                <w:rFonts w:ascii="Arial" w:hAnsi="Arial" w:cs="Arial"/>
                <w:sz w:val="20"/>
                <w:szCs w:val="20"/>
              </w:rPr>
              <w:br/>
            </w:r>
            <w:r>
              <w:rPr>
                <w:rFonts w:ascii="Arial" w:hAnsi="Arial" w:cs="Arial"/>
                <w:b/>
                <w:bCs/>
                <w:sz w:val="20"/>
                <w:szCs w:val="20"/>
              </w:rPr>
              <w:t xml:space="preserve">Work Session:  </w:t>
            </w:r>
          </w:p>
          <w:p w:rsidR="008B11E8" w:rsidRDefault="008B11E8">
            <w:pPr>
              <w:spacing w:after="0" w:line="240" w:lineRule="auto"/>
              <w:rPr>
                <w:rFonts w:ascii="Arial" w:hAnsi="Arial" w:cs="Arial"/>
                <w:b/>
                <w:bCs/>
                <w:sz w:val="20"/>
                <w:szCs w:val="20"/>
              </w:rPr>
            </w:pPr>
          </w:p>
          <w:p w:rsidR="008B11E8" w:rsidRDefault="008B11E8">
            <w:pPr>
              <w:spacing w:after="0" w:line="240" w:lineRule="auto"/>
              <w:rPr>
                <w:rFonts w:ascii="Arial" w:hAnsi="Arial" w:cs="Arial"/>
                <w:color w:val="FF0000"/>
                <w:sz w:val="20"/>
                <w:szCs w:val="20"/>
              </w:rPr>
            </w:pPr>
            <w:r>
              <w:rPr>
                <w:rFonts w:ascii="Arial" w:hAnsi="Arial" w:cs="Arial"/>
                <w:color w:val="FF0000"/>
                <w:sz w:val="20"/>
                <w:szCs w:val="20"/>
              </w:rPr>
              <w:t>The teache</w:t>
            </w:r>
            <w:r w:rsidR="007A7A38">
              <w:rPr>
                <w:rFonts w:ascii="Arial" w:hAnsi="Arial" w:cs="Arial"/>
                <w:color w:val="FF0000"/>
                <w:sz w:val="20"/>
                <w:szCs w:val="20"/>
              </w:rPr>
              <w:t xml:space="preserve">r will allow time for students </w:t>
            </w:r>
            <w:r>
              <w:rPr>
                <w:rFonts w:ascii="Arial" w:hAnsi="Arial" w:cs="Arial"/>
                <w:color w:val="FF0000"/>
                <w:sz w:val="20"/>
                <w:szCs w:val="20"/>
              </w:rPr>
              <w:t>to continue to research about the probability related to DMD as it relates to other diseases affecting 10-12 year old children. The information will be a part of the final multimedia public announcement project.</w:t>
            </w:r>
          </w:p>
          <w:p w:rsidR="008B11E8" w:rsidRDefault="008B11E8">
            <w:pPr>
              <w:spacing w:after="0" w:line="240" w:lineRule="auto"/>
              <w:rPr>
                <w:rFonts w:ascii="Arial" w:hAnsi="Arial" w:cs="Arial"/>
                <w:color w:val="FF0000"/>
                <w:sz w:val="20"/>
                <w:szCs w:val="20"/>
              </w:rPr>
            </w:pPr>
          </w:p>
          <w:p w:rsidR="008B11E8" w:rsidRDefault="008B11E8">
            <w:pPr>
              <w:spacing w:after="0" w:line="240" w:lineRule="auto"/>
              <w:rPr>
                <w:rFonts w:ascii="Arial" w:hAnsi="Arial" w:cs="Arial"/>
                <w:color w:val="FF0000"/>
                <w:sz w:val="20"/>
                <w:szCs w:val="20"/>
              </w:rPr>
            </w:pPr>
            <w:r>
              <w:rPr>
                <w:rFonts w:ascii="Arial" w:hAnsi="Arial" w:cs="Arial"/>
                <w:color w:val="FF0000"/>
                <w:sz w:val="20"/>
                <w:szCs w:val="20"/>
              </w:rPr>
              <w:t>Students will use the Marble Mania website to show students how probability can be represented in a bar and pie charts.</w:t>
            </w:r>
          </w:p>
          <w:p w:rsidR="008B11E8" w:rsidRDefault="008B11E8">
            <w:pPr>
              <w:spacing w:after="0" w:line="240" w:lineRule="auto"/>
              <w:rPr>
                <w:rFonts w:ascii="Arial" w:hAnsi="Arial" w:cs="Arial"/>
                <w:color w:val="FF0000"/>
                <w:sz w:val="20"/>
                <w:szCs w:val="20"/>
              </w:rPr>
            </w:pPr>
          </w:p>
          <w:p w:rsidR="008B11E8" w:rsidRDefault="00E52808">
            <w:pPr>
              <w:spacing w:after="0" w:line="240" w:lineRule="auto"/>
              <w:rPr>
                <w:rFonts w:ascii="Arial" w:hAnsi="Arial" w:cs="Arial"/>
                <w:color w:val="1155CC"/>
                <w:sz w:val="20"/>
                <w:szCs w:val="20"/>
                <w:u w:val="single"/>
              </w:rPr>
            </w:pPr>
            <w:hyperlink r:id="rId422" w:history="1">
              <w:r w:rsidR="008B11E8">
                <w:rPr>
                  <w:rFonts w:ascii="Arial" w:hAnsi="Arial" w:cs="Arial"/>
                  <w:color w:val="1155CC"/>
                  <w:sz w:val="20"/>
                  <w:szCs w:val="20"/>
                  <w:u w:val="single"/>
                </w:rPr>
                <w:t>http</w:t>
              </w:r>
            </w:hyperlink>
            <w:hyperlink r:id="rId423" w:history="1">
              <w:proofErr w:type="gramStart"/>
              <w:r w:rsidR="008B11E8">
                <w:rPr>
                  <w:rFonts w:ascii="Arial" w:hAnsi="Arial" w:cs="Arial"/>
                  <w:color w:val="1155CC"/>
                  <w:sz w:val="20"/>
                  <w:szCs w:val="20"/>
                  <w:u w:val="single"/>
                </w:rPr>
                <w:t>:/</w:t>
              </w:r>
              <w:proofErr w:type="gramEnd"/>
              <w:r w:rsidR="008B11E8">
                <w:rPr>
                  <w:rFonts w:ascii="Arial" w:hAnsi="Arial" w:cs="Arial"/>
                  <w:color w:val="1155CC"/>
                  <w:sz w:val="20"/>
                  <w:szCs w:val="20"/>
                  <w:u w:val="single"/>
                </w:rPr>
                <w:t>/</w:t>
              </w:r>
            </w:hyperlink>
            <w:hyperlink r:id="rId424" w:history="1">
              <w:r w:rsidR="008B11E8">
                <w:rPr>
                  <w:rFonts w:ascii="Arial" w:hAnsi="Arial" w:cs="Arial"/>
                  <w:color w:val="1155CC"/>
                  <w:sz w:val="20"/>
                  <w:szCs w:val="20"/>
                  <w:u w:val="single"/>
                </w:rPr>
                <w:t>sciencenetlinks</w:t>
              </w:r>
            </w:hyperlink>
            <w:hyperlink r:id="rId425" w:history="1">
              <w:r w:rsidR="008B11E8">
                <w:rPr>
                  <w:rFonts w:ascii="Arial" w:hAnsi="Arial" w:cs="Arial"/>
                  <w:color w:val="1155CC"/>
                  <w:sz w:val="20"/>
                  <w:szCs w:val="20"/>
                  <w:u w:val="single"/>
                </w:rPr>
                <w:t>.</w:t>
              </w:r>
            </w:hyperlink>
            <w:hyperlink r:id="rId426" w:history="1">
              <w:r w:rsidR="008B11E8">
                <w:rPr>
                  <w:rFonts w:ascii="Arial" w:hAnsi="Arial" w:cs="Arial"/>
                  <w:color w:val="1155CC"/>
                  <w:sz w:val="20"/>
                  <w:szCs w:val="20"/>
                  <w:u w:val="single"/>
                </w:rPr>
                <w:t>com</w:t>
              </w:r>
            </w:hyperlink>
            <w:hyperlink r:id="rId427" w:history="1">
              <w:r w:rsidR="008B11E8">
                <w:rPr>
                  <w:rFonts w:ascii="Arial" w:hAnsi="Arial" w:cs="Arial"/>
                  <w:color w:val="1155CC"/>
                  <w:sz w:val="20"/>
                  <w:szCs w:val="20"/>
                  <w:u w:val="single"/>
                </w:rPr>
                <w:t>/</w:t>
              </w:r>
            </w:hyperlink>
            <w:hyperlink r:id="rId428" w:history="1">
              <w:r w:rsidR="008B11E8">
                <w:rPr>
                  <w:rFonts w:ascii="Arial" w:hAnsi="Arial" w:cs="Arial"/>
                  <w:color w:val="1155CC"/>
                  <w:sz w:val="20"/>
                  <w:szCs w:val="20"/>
                  <w:u w:val="single"/>
                </w:rPr>
                <w:t>media</w:t>
              </w:r>
            </w:hyperlink>
            <w:hyperlink r:id="rId429" w:history="1">
              <w:r w:rsidR="008B11E8">
                <w:rPr>
                  <w:rFonts w:ascii="Arial" w:hAnsi="Arial" w:cs="Arial"/>
                  <w:color w:val="1155CC"/>
                  <w:sz w:val="20"/>
                  <w:szCs w:val="20"/>
                  <w:u w:val="single"/>
                </w:rPr>
                <w:t>/</w:t>
              </w:r>
            </w:hyperlink>
            <w:hyperlink r:id="rId430" w:history="1">
              <w:r w:rsidR="008B11E8">
                <w:rPr>
                  <w:rFonts w:ascii="Arial" w:hAnsi="Arial" w:cs="Arial"/>
                  <w:color w:val="1155CC"/>
                  <w:sz w:val="20"/>
                  <w:szCs w:val="20"/>
                  <w:u w:val="single"/>
                </w:rPr>
                <w:t>filer</w:t>
              </w:r>
            </w:hyperlink>
            <w:hyperlink r:id="rId431" w:history="1">
              <w:r w:rsidR="008B11E8">
                <w:rPr>
                  <w:rFonts w:ascii="Arial" w:hAnsi="Arial" w:cs="Arial"/>
                  <w:color w:val="1155CC"/>
                  <w:sz w:val="20"/>
                  <w:szCs w:val="20"/>
                  <w:u w:val="single"/>
                </w:rPr>
                <w:t>/2011/10/13/</w:t>
              </w:r>
            </w:hyperlink>
            <w:hyperlink r:id="rId432" w:history="1">
              <w:r w:rsidR="008B11E8">
                <w:rPr>
                  <w:rFonts w:ascii="Arial" w:hAnsi="Arial" w:cs="Arial"/>
                  <w:color w:val="1155CC"/>
                  <w:sz w:val="20"/>
                  <w:szCs w:val="20"/>
                  <w:u w:val="single"/>
                </w:rPr>
                <w:t>marblemania</w:t>
              </w:r>
            </w:hyperlink>
            <w:hyperlink r:id="rId433" w:history="1">
              <w:r w:rsidR="008B11E8">
                <w:rPr>
                  <w:rFonts w:ascii="Arial" w:hAnsi="Arial" w:cs="Arial"/>
                  <w:color w:val="1155CC"/>
                  <w:sz w:val="20"/>
                  <w:szCs w:val="20"/>
                  <w:u w:val="single"/>
                </w:rPr>
                <w:t>.</w:t>
              </w:r>
            </w:hyperlink>
            <w:hyperlink r:id="rId434" w:history="1">
              <w:r w:rsidR="008B11E8">
                <w:rPr>
                  <w:rFonts w:ascii="Arial" w:hAnsi="Arial" w:cs="Arial"/>
                  <w:color w:val="1155CC"/>
                  <w:sz w:val="20"/>
                  <w:szCs w:val="20"/>
                  <w:u w:val="single"/>
                </w:rPr>
                <w:t>swf</w:t>
              </w:r>
            </w:hyperlink>
            <w:r w:rsidR="008B11E8">
              <w:rPr>
                <w:rFonts w:ascii="Arial" w:hAnsi="Arial" w:cs="Arial"/>
                <w:color w:val="FF0000"/>
                <w:sz w:val="20"/>
                <w:szCs w:val="20"/>
              </w:rPr>
              <w:br/>
            </w:r>
          </w:p>
          <w:p w:rsidR="008B11E8" w:rsidRDefault="008B11E8">
            <w:pPr>
              <w:spacing w:after="0" w:line="240" w:lineRule="auto"/>
              <w:rPr>
                <w:rFonts w:ascii="Arial" w:hAnsi="Arial" w:cs="Arial"/>
                <w:b/>
                <w:bCs/>
                <w:sz w:val="20"/>
                <w:szCs w:val="20"/>
              </w:rPr>
            </w:pPr>
          </w:p>
          <w:p w:rsidR="008B11E8" w:rsidRDefault="008B11E8">
            <w:pPr>
              <w:spacing w:after="0" w:line="240" w:lineRule="auto"/>
              <w:rPr>
                <w:rFonts w:ascii="Arial" w:hAnsi="Arial" w:cs="Arial"/>
                <w:sz w:val="20"/>
                <w:szCs w:val="20"/>
              </w:rPr>
            </w:pPr>
          </w:p>
          <w:p w:rsidR="008B11E8" w:rsidRDefault="008B11E8">
            <w:pPr>
              <w:spacing w:after="0" w:line="240" w:lineRule="auto"/>
              <w:rPr>
                <w:rFonts w:ascii="Arial" w:hAnsi="Arial" w:cs="Arial"/>
                <w:sz w:val="20"/>
                <w:szCs w:val="20"/>
              </w:rPr>
            </w:pPr>
          </w:p>
          <w:p w:rsidR="008B11E8" w:rsidRDefault="008B11E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8B11E8" w:rsidRDefault="008B11E8">
            <w:pPr>
              <w:spacing w:after="0" w:line="240" w:lineRule="auto"/>
              <w:rPr>
                <w:rFonts w:ascii="Arial" w:hAnsi="Arial" w:cs="Arial"/>
                <w:sz w:val="20"/>
                <w:szCs w:val="20"/>
              </w:rPr>
            </w:pPr>
            <w:r>
              <w:rPr>
                <w:rFonts w:ascii="Arial" w:hAnsi="Arial" w:cs="Arial"/>
                <w:sz w:val="20"/>
                <w:szCs w:val="20"/>
              </w:rPr>
              <w:br/>
            </w:r>
          </w:p>
          <w:p w:rsidR="008B11E8" w:rsidRDefault="008B11E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8B11E8" w:rsidRDefault="008B11E8">
            <w:pPr>
              <w:spacing w:after="0" w:line="240" w:lineRule="auto"/>
              <w:rPr>
                <w:rFonts w:ascii="Arial" w:hAnsi="Arial" w:cs="Arial"/>
                <w:sz w:val="20"/>
                <w:szCs w:val="20"/>
              </w:rPr>
            </w:pPr>
          </w:p>
          <w:p w:rsidR="008B11E8" w:rsidRDefault="008B11E8">
            <w:pPr>
              <w:spacing w:after="0" w:line="240" w:lineRule="auto"/>
              <w:rPr>
                <w:rFonts w:ascii="Arial" w:hAnsi="Arial" w:cs="Arial"/>
                <w:color w:val="FF0000"/>
                <w:sz w:val="20"/>
                <w:szCs w:val="20"/>
              </w:rPr>
            </w:pPr>
            <w:r>
              <w:rPr>
                <w:rFonts w:ascii="Arial" w:hAnsi="Arial" w:cs="Arial"/>
                <w:color w:val="FF0000"/>
                <w:sz w:val="20"/>
                <w:szCs w:val="20"/>
              </w:rPr>
              <w:t xml:space="preserve">The Teacher will use any of the three worksheets for individual final assessment. </w:t>
            </w:r>
          </w:p>
          <w:p w:rsidR="008B11E8" w:rsidRDefault="008B11E8">
            <w:pPr>
              <w:spacing w:after="0" w:line="240" w:lineRule="auto"/>
              <w:rPr>
                <w:rFonts w:ascii="Arial" w:hAnsi="Arial" w:cs="Arial"/>
                <w:sz w:val="20"/>
                <w:szCs w:val="20"/>
              </w:rPr>
            </w:pPr>
          </w:p>
          <w:p w:rsidR="008B11E8" w:rsidRDefault="00E52808">
            <w:pPr>
              <w:spacing w:after="0" w:line="240" w:lineRule="auto"/>
              <w:rPr>
                <w:rFonts w:ascii="Arial" w:hAnsi="Arial" w:cs="Arial"/>
                <w:color w:val="1155CC"/>
                <w:sz w:val="20"/>
                <w:szCs w:val="20"/>
                <w:u w:val="single"/>
              </w:rPr>
            </w:pPr>
            <w:hyperlink r:id="rId435" w:history="1">
              <w:r w:rsidR="008B11E8">
                <w:rPr>
                  <w:rFonts w:ascii="Arial" w:hAnsi="Arial" w:cs="Arial"/>
                  <w:color w:val="1155CC"/>
                  <w:sz w:val="20"/>
                  <w:szCs w:val="20"/>
                  <w:u w:val="single"/>
                </w:rPr>
                <w:t>http</w:t>
              </w:r>
            </w:hyperlink>
            <w:hyperlink r:id="rId436" w:history="1">
              <w:proofErr w:type="gramStart"/>
              <w:r w:rsidR="008B11E8">
                <w:rPr>
                  <w:rFonts w:ascii="Arial" w:hAnsi="Arial" w:cs="Arial"/>
                  <w:color w:val="1155CC"/>
                  <w:sz w:val="20"/>
                  <w:szCs w:val="20"/>
                  <w:u w:val="single"/>
                </w:rPr>
                <w:t>:/</w:t>
              </w:r>
              <w:proofErr w:type="gramEnd"/>
              <w:r w:rsidR="008B11E8">
                <w:rPr>
                  <w:rFonts w:ascii="Arial" w:hAnsi="Arial" w:cs="Arial"/>
                  <w:color w:val="1155CC"/>
                  <w:sz w:val="20"/>
                  <w:szCs w:val="20"/>
                  <w:u w:val="single"/>
                </w:rPr>
                <w:t>/</w:t>
              </w:r>
            </w:hyperlink>
            <w:hyperlink r:id="rId437" w:history="1">
              <w:r w:rsidR="008B11E8">
                <w:rPr>
                  <w:rFonts w:ascii="Arial" w:hAnsi="Arial" w:cs="Arial"/>
                  <w:color w:val="1155CC"/>
                  <w:sz w:val="20"/>
                  <w:szCs w:val="20"/>
                  <w:u w:val="single"/>
                </w:rPr>
                <w:t>web</w:t>
              </w:r>
            </w:hyperlink>
            <w:hyperlink r:id="rId438" w:history="1">
              <w:r w:rsidR="008B11E8">
                <w:rPr>
                  <w:rFonts w:ascii="Arial" w:hAnsi="Arial" w:cs="Arial"/>
                  <w:color w:val="1155CC"/>
                  <w:sz w:val="20"/>
                  <w:szCs w:val="20"/>
                  <w:u w:val="single"/>
                </w:rPr>
                <w:t>.</w:t>
              </w:r>
            </w:hyperlink>
            <w:hyperlink r:id="rId439" w:history="1">
              <w:r w:rsidR="008B11E8">
                <w:rPr>
                  <w:rFonts w:ascii="Arial" w:hAnsi="Arial" w:cs="Arial"/>
                  <w:color w:val="1155CC"/>
                  <w:sz w:val="20"/>
                  <w:szCs w:val="20"/>
                  <w:u w:val="single"/>
                </w:rPr>
                <w:t>norman</w:t>
              </w:r>
            </w:hyperlink>
            <w:hyperlink r:id="rId440" w:history="1">
              <w:r w:rsidR="008B11E8">
                <w:rPr>
                  <w:rFonts w:ascii="Arial" w:hAnsi="Arial" w:cs="Arial"/>
                  <w:color w:val="1155CC"/>
                  <w:sz w:val="20"/>
                  <w:szCs w:val="20"/>
                  <w:u w:val="single"/>
                </w:rPr>
                <w:t>.</w:t>
              </w:r>
            </w:hyperlink>
            <w:hyperlink r:id="rId441" w:history="1">
              <w:r w:rsidR="008B11E8">
                <w:rPr>
                  <w:rFonts w:ascii="Arial" w:hAnsi="Arial" w:cs="Arial"/>
                  <w:color w:val="1155CC"/>
                  <w:sz w:val="20"/>
                  <w:szCs w:val="20"/>
                  <w:u w:val="single"/>
                </w:rPr>
                <w:t>k</w:t>
              </w:r>
            </w:hyperlink>
            <w:hyperlink r:id="rId442" w:history="1">
              <w:r w:rsidR="008B11E8">
                <w:rPr>
                  <w:rFonts w:ascii="Arial" w:hAnsi="Arial" w:cs="Arial"/>
                  <w:color w:val="1155CC"/>
                  <w:sz w:val="20"/>
                  <w:szCs w:val="20"/>
                  <w:u w:val="single"/>
                </w:rPr>
                <w:t>12.</w:t>
              </w:r>
            </w:hyperlink>
            <w:hyperlink r:id="rId443" w:history="1">
              <w:r w:rsidR="008B11E8">
                <w:rPr>
                  <w:rFonts w:ascii="Arial" w:hAnsi="Arial" w:cs="Arial"/>
                  <w:color w:val="1155CC"/>
                  <w:sz w:val="20"/>
                  <w:szCs w:val="20"/>
                  <w:u w:val="single"/>
                </w:rPr>
                <w:t>ok</w:t>
              </w:r>
            </w:hyperlink>
            <w:hyperlink r:id="rId444" w:history="1">
              <w:r w:rsidR="008B11E8">
                <w:rPr>
                  <w:rFonts w:ascii="Arial" w:hAnsi="Arial" w:cs="Arial"/>
                  <w:color w:val="1155CC"/>
                  <w:sz w:val="20"/>
                  <w:szCs w:val="20"/>
                  <w:u w:val="single"/>
                </w:rPr>
                <w:t>.</w:t>
              </w:r>
            </w:hyperlink>
            <w:hyperlink r:id="rId445" w:history="1">
              <w:r w:rsidR="008B11E8">
                <w:rPr>
                  <w:rFonts w:ascii="Arial" w:hAnsi="Arial" w:cs="Arial"/>
                  <w:color w:val="1155CC"/>
                  <w:sz w:val="20"/>
                  <w:szCs w:val="20"/>
                  <w:u w:val="single"/>
                </w:rPr>
                <w:t>us</w:t>
              </w:r>
            </w:hyperlink>
            <w:hyperlink r:id="rId446" w:history="1">
              <w:r w:rsidR="008B11E8">
                <w:rPr>
                  <w:rFonts w:ascii="Arial" w:hAnsi="Arial" w:cs="Arial"/>
                  <w:color w:val="1155CC"/>
                  <w:sz w:val="20"/>
                  <w:szCs w:val="20"/>
                  <w:u w:val="single"/>
                </w:rPr>
                <w:t>/501/</w:t>
              </w:r>
            </w:hyperlink>
            <w:hyperlink r:id="rId447" w:history="1">
              <w:r w:rsidR="008B11E8">
                <w:rPr>
                  <w:rFonts w:ascii="Arial" w:hAnsi="Arial" w:cs="Arial"/>
                  <w:color w:val="1155CC"/>
                  <w:sz w:val="20"/>
                  <w:szCs w:val="20"/>
                  <w:u w:val="single"/>
                </w:rPr>
                <w:t>Benchmarks</w:t>
              </w:r>
            </w:hyperlink>
            <w:hyperlink r:id="rId448" w:history="1">
              <w:r w:rsidR="008B11E8">
                <w:rPr>
                  <w:rFonts w:ascii="Arial" w:hAnsi="Arial" w:cs="Arial"/>
                  <w:color w:val="1155CC"/>
                  <w:sz w:val="20"/>
                  <w:szCs w:val="20"/>
                  <w:u w:val="single"/>
                </w:rPr>
                <w:t>/7</w:t>
              </w:r>
            </w:hyperlink>
            <w:hyperlink r:id="rId449" w:history="1">
              <w:r w:rsidR="008B11E8">
                <w:rPr>
                  <w:rFonts w:ascii="Arial" w:hAnsi="Arial" w:cs="Arial"/>
                  <w:color w:val="1155CC"/>
                  <w:sz w:val="20"/>
                  <w:szCs w:val="20"/>
                  <w:u w:val="single"/>
                </w:rPr>
                <w:t>th</w:t>
              </w:r>
            </w:hyperlink>
            <w:hyperlink r:id="rId450" w:history="1">
              <w:r w:rsidR="008B11E8">
                <w:rPr>
                  <w:rFonts w:ascii="Arial" w:hAnsi="Arial" w:cs="Arial"/>
                  <w:color w:val="1155CC"/>
                  <w:sz w:val="20"/>
                  <w:szCs w:val="20"/>
                  <w:u w:val="single"/>
                </w:rPr>
                <w:t>/</w:t>
              </w:r>
            </w:hyperlink>
            <w:hyperlink r:id="rId451" w:history="1">
              <w:r w:rsidR="008B11E8">
                <w:rPr>
                  <w:rFonts w:ascii="Arial" w:hAnsi="Arial" w:cs="Arial"/>
                  <w:color w:val="1155CC"/>
                  <w:sz w:val="20"/>
                  <w:szCs w:val="20"/>
                  <w:u w:val="single"/>
                </w:rPr>
                <w:t>Math</w:t>
              </w:r>
            </w:hyperlink>
            <w:hyperlink r:id="rId452" w:history="1">
              <w:r w:rsidR="008B11E8">
                <w:rPr>
                  <w:rFonts w:ascii="Arial" w:hAnsi="Arial" w:cs="Arial"/>
                  <w:color w:val="1155CC"/>
                  <w:sz w:val="20"/>
                  <w:szCs w:val="20"/>
                  <w:u w:val="single"/>
                </w:rPr>
                <w:t>/</w:t>
              </w:r>
            </w:hyperlink>
            <w:hyperlink r:id="rId453" w:history="1">
              <w:r w:rsidR="008B11E8">
                <w:rPr>
                  <w:rFonts w:ascii="Arial" w:hAnsi="Arial" w:cs="Arial"/>
                  <w:color w:val="1155CC"/>
                  <w:sz w:val="20"/>
                  <w:szCs w:val="20"/>
                  <w:u w:val="single"/>
                </w:rPr>
                <w:t>Benchmarks</w:t>
              </w:r>
            </w:hyperlink>
            <w:hyperlink r:id="rId454" w:history="1">
              <w:r w:rsidR="008B11E8">
                <w:rPr>
                  <w:rFonts w:ascii="Arial" w:hAnsi="Arial" w:cs="Arial"/>
                  <w:color w:val="1155CC"/>
                  <w:sz w:val="20"/>
                  <w:szCs w:val="20"/>
                  <w:u w:val="single"/>
                </w:rPr>
                <w:t>/7</w:t>
              </w:r>
            </w:hyperlink>
            <w:hyperlink r:id="rId455" w:history="1">
              <w:r w:rsidR="008B11E8">
                <w:rPr>
                  <w:rFonts w:ascii="Arial" w:hAnsi="Arial" w:cs="Arial"/>
                  <w:color w:val="1155CC"/>
                  <w:sz w:val="20"/>
                  <w:szCs w:val="20"/>
                  <w:u w:val="single"/>
                </w:rPr>
                <w:t>M</w:t>
              </w:r>
            </w:hyperlink>
            <w:hyperlink r:id="rId456" w:history="1">
              <w:r w:rsidR="008B11E8">
                <w:rPr>
                  <w:rFonts w:ascii="Arial" w:hAnsi="Arial" w:cs="Arial"/>
                  <w:color w:val="1155CC"/>
                  <w:sz w:val="20"/>
                  <w:szCs w:val="20"/>
                  <w:u w:val="single"/>
                </w:rPr>
                <w:t>5.1-</w:t>
              </w:r>
            </w:hyperlink>
            <w:hyperlink r:id="rId457" w:history="1">
              <w:r w:rsidR="008B11E8">
                <w:rPr>
                  <w:rFonts w:ascii="Arial" w:hAnsi="Arial" w:cs="Arial"/>
                  <w:color w:val="1155CC"/>
                  <w:sz w:val="20"/>
                  <w:szCs w:val="20"/>
                  <w:u w:val="single"/>
                </w:rPr>
                <w:t>DataAnalysis</w:t>
              </w:r>
            </w:hyperlink>
            <w:hyperlink r:id="rId458" w:history="1">
              <w:r w:rsidR="008B11E8">
                <w:rPr>
                  <w:rFonts w:ascii="Arial" w:hAnsi="Arial" w:cs="Arial"/>
                  <w:color w:val="1155CC"/>
                  <w:sz w:val="20"/>
                  <w:szCs w:val="20"/>
                  <w:u w:val="single"/>
                </w:rPr>
                <w:t>-</w:t>
              </w:r>
            </w:hyperlink>
            <w:hyperlink r:id="rId459" w:history="1">
              <w:r w:rsidR="008B11E8">
                <w:rPr>
                  <w:rFonts w:ascii="Arial" w:hAnsi="Arial" w:cs="Arial"/>
                  <w:color w:val="1155CC"/>
                  <w:sz w:val="20"/>
                  <w:szCs w:val="20"/>
                  <w:u w:val="single"/>
                </w:rPr>
                <w:t>Probability</w:t>
              </w:r>
            </w:hyperlink>
            <w:hyperlink r:id="rId460" w:history="1">
              <w:r w:rsidR="008B11E8">
                <w:rPr>
                  <w:rFonts w:ascii="Arial" w:hAnsi="Arial" w:cs="Arial"/>
                  <w:color w:val="1155CC"/>
                  <w:sz w:val="20"/>
                  <w:szCs w:val="20"/>
                  <w:u w:val="single"/>
                </w:rPr>
                <w:t>.</w:t>
              </w:r>
            </w:hyperlink>
            <w:hyperlink r:id="rId461" w:history="1">
              <w:r w:rsidR="008B11E8">
                <w:rPr>
                  <w:rFonts w:ascii="Arial" w:hAnsi="Arial" w:cs="Arial"/>
                  <w:color w:val="1155CC"/>
                  <w:sz w:val="20"/>
                  <w:szCs w:val="20"/>
                  <w:u w:val="single"/>
                </w:rPr>
                <w:t>pdf</w:t>
              </w:r>
            </w:hyperlink>
          </w:p>
          <w:p w:rsidR="008B11E8" w:rsidRDefault="008B11E8">
            <w:pPr>
              <w:spacing w:after="0" w:line="240" w:lineRule="auto"/>
              <w:rPr>
                <w:rFonts w:ascii="Arial" w:hAnsi="Arial" w:cs="Arial"/>
                <w:sz w:val="20"/>
                <w:szCs w:val="20"/>
              </w:rPr>
            </w:pPr>
          </w:p>
          <w:p w:rsidR="008B11E8" w:rsidRDefault="008B11E8">
            <w:pPr>
              <w:spacing w:after="0" w:line="240" w:lineRule="auto"/>
              <w:rPr>
                <w:rFonts w:ascii="Arial" w:hAnsi="Arial" w:cs="Arial"/>
                <w:color w:val="FF0000"/>
                <w:sz w:val="20"/>
                <w:szCs w:val="20"/>
              </w:rPr>
            </w:pPr>
          </w:p>
        </w:tc>
      </w:tr>
    </w:tbl>
    <w:p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116"/>
        <w:gridCol w:w="4116"/>
        <w:gridCol w:w="4116"/>
      </w:tblGrid>
      <w:tr w:rsidR="00A77B3E" w:rsidTr="008B11E8">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jc w:val="center"/>
            </w:pPr>
            <w:r>
              <w:rPr>
                <w:rFonts w:ascii="Arial" w:hAnsi="Arial" w:cs="Arial"/>
                <w:b/>
                <w:bCs/>
                <w:sz w:val="20"/>
                <w:szCs w:val="20"/>
              </w:rPr>
              <w:t xml:space="preserve">Day 5 </w:t>
            </w:r>
          </w:p>
        </w:tc>
        <w:tc>
          <w:tcPr>
            <w:tcW w:w="15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u w:val="single"/>
              </w:rPr>
              <w:br/>
            </w:r>
          </w:p>
          <w:p w:rsidR="00A77B3E" w:rsidRDefault="007A7A3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 xml:space="preserve">: </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List three careers that are involved in finding a cure for DMD.</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r>
              <w:rPr>
                <w:rFonts w:ascii="Arial" w:hAnsi="Arial" w:cs="Arial"/>
                <w:sz w:val="20"/>
                <w:szCs w:val="20"/>
              </w:rPr>
              <w:br/>
            </w:r>
            <w:r>
              <w:rPr>
                <w:rFonts w:ascii="Arial" w:hAnsi="Arial" w:cs="Arial"/>
                <w:color w:val="0070C0"/>
                <w:sz w:val="20"/>
                <w:szCs w:val="20"/>
              </w:rPr>
              <w:t>Students will create a multi-media public service announcement about DMD.</w:t>
            </w:r>
            <w:r>
              <w:rPr>
                <w:rFonts w:ascii="Arial" w:hAnsi="Arial" w:cs="Arial"/>
                <w:sz w:val="20"/>
                <w:szCs w:val="20"/>
              </w:rPr>
              <w:br/>
            </w:r>
            <w:r>
              <w:rPr>
                <w:rFonts w:ascii="Arial" w:hAnsi="Arial" w:cs="Arial"/>
                <w:color w:val="0070C0"/>
                <w:sz w:val="20"/>
                <w:szCs w:val="20"/>
              </w:rPr>
              <w:t>This culminating project will be the final assessment for the unit. It will take multiple days to complete.</w:t>
            </w:r>
          </w:p>
          <w:p w:rsidR="00A77B3E" w:rsidRDefault="007A7A38">
            <w:pPr>
              <w:spacing w:after="0" w:line="240" w:lineRule="auto"/>
              <w:rPr>
                <w:rFonts w:ascii="Arial" w:hAnsi="Arial" w:cs="Arial"/>
                <w:color w:val="0070C0"/>
                <w:sz w:val="20"/>
                <w:szCs w:val="20"/>
              </w:rPr>
            </w:pPr>
            <w:r>
              <w:rPr>
                <w:rFonts w:ascii="Arial" w:hAnsi="Arial" w:cs="Arial"/>
                <w:color w:val="0070C0"/>
                <w:sz w:val="20"/>
                <w:szCs w:val="20"/>
              </w:rPr>
              <w:t>PSA RUBRIC: included in resources</w:t>
            </w: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r>
              <w:rPr>
                <w:rFonts w:ascii="Arial" w:hAnsi="Arial" w:cs="Arial"/>
                <w:sz w:val="20"/>
                <w:szCs w:val="20"/>
              </w:rPr>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7A7A38">
            <w:pPr>
              <w:spacing w:after="0" w:line="240" w:lineRule="auto"/>
              <w:rPr>
                <w:rFonts w:ascii="Arial" w:hAnsi="Arial" w:cs="Arial"/>
                <w:b/>
                <w:bCs/>
                <w:color w:val="0070C0"/>
                <w:sz w:val="20"/>
                <w:szCs w:val="20"/>
              </w:rPr>
            </w:pPr>
            <w:r>
              <w:rPr>
                <w:rFonts w:ascii="Arial" w:hAnsi="Arial" w:cs="Arial"/>
                <w:b/>
                <w:bCs/>
                <w:color w:val="0070C0"/>
                <w:sz w:val="20"/>
                <w:szCs w:val="20"/>
              </w:rPr>
              <w:lastRenderedPageBreak/>
              <w:t>PSA project (biotechnology)</w:t>
            </w:r>
          </w:p>
        </w:tc>
        <w:tc>
          <w:tcPr>
            <w:tcW w:w="15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color w:val="38761D"/>
                <w:sz w:val="20"/>
                <w:szCs w:val="20"/>
              </w:rPr>
              <w:lastRenderedPageBreak/>
              <w:t xml:space="preserve">Technology needed: </w:t>
            </w:r>
            <w:proofErr w:type="spellStart"/>
            <w:r>
              <w:rPr>
                <w:rFonts w:ascii="Arial" w:hAnsi="Arial" w:cs="Arial"/>
                <w:color w:val="38761D"/>
                <w:sz w:val="20"/>
                <w:szCs w:val="20"/>
              </w:rPr>
              <w:t>Smartboard</w:t>
            </w:r>
            <w:proofErr w:type="spellEnd"/>
            <w:r>
              <w:rPr>
                <w:rFonts w:ascii="Arial" w:hAnsi="Arial" w:cs="Arial"/>
                <w:color w:val="38761D"/>
                <w:sz w:val="20"/>
                <w:szCs w:val="20"/>
              </w:rPr>
              <w:t>, student computers</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Opening:  </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 xml:space="preserve">Power point slide #26. </w:t>
            </w:r>
          </w:p>
          <w:p w:rsidR="00A77B3E" w:rsidRDefault="007A7A38">
            <w:pPr>
              <w:spacing w:after="0" w:line="240" w:lineRule="auto"/>
              <w:rPr>
                <w:rFonts w:ascii="Arial" w:hAnsi="Arial" w:cs="Arial"/>
                <w:color w:val="38761D"/>
                <w:sz w:val="20"/>
                <w:szCs w:val="20"/>
              </w:rPr>
            </w:pPr>
            <w:r>
              <w:rPr>
                <w:rFonts w:ascii="Arial" w:hAnsi="Arial" w:cs="Arial"/>
                <w:color w:val="38761D"/>
                <w:sz w:val="20"/>
                <w:szCs w:val="20"/>
              </w:rPr>
              <w:t>Allow for discussion of the Questions to ponder.</w:t>
            </w:r>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p>
          <w:p w:rsidR="00A77B3E" w:rsidRDefault="007A7A38">
            <w:pPr>
              <w:spacing w:after="0" w:line="240" w:lineRule="auto"/>
              <w:rPr>
                <w:rFonts w:ascii="Arial" w:hAnsi="Arial" w:cs="Arial"/>
                <w:color w:val="37751C"/>
                <w:sz w:val="20"/>
                <w:szCs w:val="20"/>
              </w:rPr>
            </w:pPr>
            <w:r>
              <w:rPr>
                <w:rFonts w:ascii="Arial" w:hAnsi="Arial" w:cs="Arial"/>
                <w:color w:val="37751C"/>
                <w:sz w:val="20"/>
                <w:szCs w:val="20"/>
              </w:rPr>
              <w:t>Continuation/completion of Science portion of PSA project. Additional day(s) may be needed</w:t>
            </w:r>
          </w:p>
          <w:p w:rsidR="00A77B3E" w:rsidRDefault="00A77B3E">
            <w:pPr>
              <w:spacing w:after="0" w:line="240" w:lineRule="auto"/>
              <w:rPr>
                <w:rFonts w:ascii="Arial" w:hAnsi="Arial" w:cs="Arial"/>
                <w:b/>
                <w:bCs/>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A77B3E" w:rsidRDefault="007A7A38">
            <w:pPr>
              <w:spacing w:before="220" w:after="220"/>
              <w:rPr>
                <w:rFonts w:ascii="Arial" w:hAnsi="Arial" w:cs="Arial"/>
                <w:b/>
                <w:bCs/>
                <w:sz w:val="20"/>
                <w:szCs w:val="20"/>
              </w:rPr>
            </w:pPr>
            <w:r>
              <w:rPr>
                <w:rFonts w:ascii="Arial" w:hAnsi="Arial" w:cs="Arial"/>
                <w:b/>
                <w:bCs/>
                <w:sz w:val="20"/>
                <w:szCs w:val="20"/>
              </w:rPr>
              <w:lastRenderedPageBreak/>
              <w:t>Closing/Assessment</w:t>
            </w:r>
            <w:r>
              <w:rPr>
                <w:rFonts w:ascii="Arial" w:hAnsi="Arial" w:cs="Arial"/>
                <w:sz w:val="20"/>
                <w:szCs w:val="20"/>
              </w:rPr>
              <w:t xml:space="preserve">:  </w:t>
            </w:r>
          </w:p>
          <w:p w:rsidR="00A77B3E" w:rsidRDefault="007A7A38">
            <w:pPr>
              <w:spacing w:before="220" w:after="220"/>
              <w:rPr>
                <w:rFonts w:ascii="Arial" w:hAnsi="Arial" w:cs="Arial"/>
                <w:color w:val="4F6228"/>
                <w:sz w:val="20"/>
                <w:szCs w:val="20"/>
              </w:rPr>
            </w:pPr>
            <w:r>
              <w:rPr>
                <w:rFonts w:ascii="Arial" w:hAnsi="Arial" w:cs="Arial"/>
                <w:color w:val="4F6228"/>
                <w:sz w:val="20"/>
                <w:szCs w:val="20"/>
              </w:rPr>
              <w:t>PSA project (science)</w:t>
            </w:r>
          </w:p>
          <w:p w:rsidR="00A77B3E" w:rsidRDefault="00A77B3E">
            <w:pPr>
              <w:spacing w:before="220" w:after="220"/>
              <w:rPr>
                <w:rFonts w:ascii="Arial" w:hAnsi="Arial" w:cs="Arial"/>
                <w:sz w:val="20"/>
                <w:szCs w:val="20"/>
              </w:rPr>
            </w:pPr>
          </w:p>
          <w:p w:rsidR="00A77B3E" w:rsidRDefault="007A7A38">
            <w:pPr>
              <w:spacing w:before="20" w:after="0" w:line="262" w:lineRule="auto"/>
              <w:rPr>
                <w:rFonts w:ascii="Arial" w:hAnsi="Arial" w:cs="Arial"/>
                <w:color w:val="38761D"/>
                <w:sz w:val="24"/>
                <w:szCs w:val="24"/>
              </w:rPr>
            </w:pPr>
            <w:r>
              <w:rPr>
                <w:rFonts w:ascii="Arial" w:hAnsi="Arial" w:cs="Arial"/>
                <w:color w:val="38761D"/>
                <w:sz w:val="24"/>
                <w:szCs w:val="24"/>
              </w:rPr>
              <w:t xml:space="preserve"> </w:t>
            </w:r>
          </w:p>
          <w:p w:rsidR="00A77B3E" w:rsidRDefault="007A7A38">
            <w:pPr>
              <w:spacing w:before="220" w:after="220"/>
              <w:rPr>
                <w:rFonts w:ascii="Arial" w:hAnsi="Arial" w:cs="Arial"/>
                <w:color w:val="38761D"/>
                <w:sz w:val="20"/>
                <w:szCs w:val="20"/>
              </w:rPr>
            </w:pPr>
            <w:r>
              <w:rPr>
                <w:rFonts w:ascii="Arial" w:hAnsi="Arial" w:cs="Arial"/>
                <w:color w:val="38761D"/>
                <w:sz w:val="20"/>
                <w:szCs w:val="20"/>
              </w:rPr>
              <w:t xml:space="preserve"> </w:t>
            </w:r>
          </w:p>
          <w:p w:rsidR="00A77B3E" w:rsidRDefault="007A7A38">
            <w:pPr>
              <w:spacing w:before="20" w:after="0" w:line="262" w:lineRule="auto"/>
              <w:rPr>
                <w:rFonts w:ascii="Arial" w:hAnsi="Arial" w:cs="Arial"/>
                <w:color w:val="38761D"/>
                <w:sz w:val="24"/>
                <w:szCs w:val="24"/>
              </w:rPr>
            </w:pPr>
            <w:r>
              <w:rPr>
                <w:rFonts w:ascii="Arial" w:hAnsi="Arial" w:cs="Arial"/>
                <w:color w:val="38761D"/>
                <w:sz w:val="24"/>
                <w:szCs w:val="24"/>
              </w:rPr>
              <w:t xml:space="preserve"> </w:t>
            </w:r>
          </w:p>
        </w:tc>
        <w:tc>
          <w:tcPr>
            <w:tcW w:w="15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7B3E" w:rsidRDefault="007A7A38">
            <w:pPr>
              <w:spacing w:after="0" w:line="240" w:lineRule="auto"/>
            </w:pPr>
            <w:r>
              <w:rPr>
                <w:rFonts w:ascii="Arial" w:hAnsi="Arial" w:cs="Arial"/>
                <w:b/>
                <w:bCs/>
                <w:sz w:val="20"/>
                <w:szCs w:val="20"/>
              </w:rPr>
              <w:lastRenderedPageBreak/>
              <w:br/>
            </w:r>
          </w:p>
          <w:p w:rsidR="00A77B3E" w:rsidRDefault="007A7A38">
            <w:pPr>
              <w:spacing w:after="0" w:line="240" w:lineRule="auto"/>
              <w:rPr>
                <w:rFonts w:ascii="Arial" w:hAnsi="Arial" w:cs="Arial"/>
                <w:b/>
                <w:bCs/>
                <w:sz w:val="20"/>
                <w:szCs w:val="20"/>
              </w:rPr>
            </w:pPr>
            <w:r>
              <w:rPr>
                <w:rFonts w:ascii="Arial" w:hAnsi="Arial" w:cs="Arial"/>
                <w:b/>
                <w:bCs/>
                <w:sz w:val="20"/>
                <w:szCs w:val="20"/>
              </w:rPr>
              <w:t>Opening</w:t>
            </w:r>
            <w:r>
              <w:rPr>
                <w:rFonts w:ascii="Arial" w:hAnsi="Arial" w:cs="Arial"/>
                <w:sz w:val="20"/>
                <w:szCs w:val="20"/>
              </w:rPr>
              <w:t>:</w:t>
            </w: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The teacher will summarize main terms and concepts. Instructions for PSA project will be given and students will have time to complete the math portion of the</w:t>
            </w:r>
            <w:r w:rsidR="00987073">
              <w:rPr>
                <w:rFonts w:ascii="Arial" w:hAnsi="Arial" w:cs="Arial"/>
                <w:color w:val="FF0000"/>
                <w:sz w:val="20"/>
                <w:szCs w:val="20"/>
              </w:rPr>
              <w:t xml:space="preserve"> multi-media project.</w:t>
            </w:r>
          </w:p>
          <w:p w:rsidR="00A77B3E" w:rsidRDefault="00A77B3E">
            <w:pPr>
              <w:spacing w:after="0" w:line="240" w:lineRule="auto"/>
              <w:rPr>
                <w:rFonts w:ascii="Arial" w:hAnsi="Arial" w:cs="Arial"/>
                <w:color w:val="FF0000"/>
                <w:sz w:val="20"/>
                <w:szCs w:val="20"/>
              </w:rPr>
            </w:pPr>
          </w:p>
          <w:p w:rsidR="00A77B3E" w:rsidRDefault="00A77B3E">
            <w:pPr>
              <w:spacing w:after="0" w:line="240" w:lineRule="auto"/>
              <w:rPr>
                <w:rFonts w:ascii="Arial" w:hAnsi="Arial" w:cs="Arial"/>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 xml:space="preserve">Work Session: </w:t>
            </w:r>
            <w:r w:rsidR="00671225">
              <w:rPr>
                <w:rFonts w:ascii="Arial" w:hAnsi="Arial" w:cs="Arial"/>
                <w:color w:val="FF0000"/>
                <w:sz w:val="20"/>
                <w:szCs w:val="20"/>
              </w:rPr>
              <w:t>Continuation</w:t>
            </w:r>
            <w:r>
              <w:rPr>
                <w:rFonts w:ascii="Arial" w:hAnsi="Arial" w:cs="Arial"/>
                <w:color w:val="FF0000"/>
                <w:sz w:val="20"/>
                <w:szCs w:val="20"/>
              </w:rPr>
              <w:t>/</w:t>
            </w:r>
            <w:r w:rsidR="00671225">
              <w:rPr>
                <w:rFonts w:ascii="Arial" w:hAnsi="Arial" w:cs="Arial"/>
                <w:color w:val="FF0000"/>
                <w:sz w:val="20"/>
                <w:szCs w:val="20"/>
              </w:rPr>
              <w:t>completion</w:t>
            </w:r>
            <w:r>
              <w:rPr>
                <w:rFonts w:ascii="Arial" w:hAnsi="Arial" w:cs="Arial"/>
                <w:color w:val="FF0000"/>
                <w:sz w:val="20"/>
                <w:szCs w:val="20"/>
              </w:rPr>
              <w:t xml:space="preserve"> of Math portion of PSA project. </w:t>
            </w:r>
          </w:p>
          <w:p w:rsidR="00A77B3E" w:rsidRDefault="00A77B3E">
            <w:pPr>
              <w:spacing w:after="0" w:line="240" w:lineRule="auto"/>
              <w:rPr>
                <w:rFonts w:ascii="Arial" w:hAnsi="Arial" w:cs="Arial"/>
                <w:color w:val="FF0000"/>
                <w:sz w:val="20"/>
                <w:szCs w:val="20"/>
              </w:rPr>
            </w:pPr>
          </w:p>
          <w:p w:rsidR="00A77B3E" w:rsidRDefault="00A77B3E">
            <w:pPr>
              <w:spacing w:after="0" w:line="240" w:lineRule="auto"/>
              <w:rPr>
                <w:rFonts w:ascii="Arial" w:hAnsi="Arial" w:cs="Arial"/>
                <w:color w:val="FF0000"/>
                <w:sz w:val="20"/>
                <w:szCs w:val="20"/>
              </w:rPr>
            </w:pPr>
          </w:p>
          <w:p w:rsidR="00A77B3E" w:rsidRDefault="007A7A38">
            <w:pPr>
              <w:spacing w:after="0" w:line="240" w:lineRule="auto"/>
              <w:rPr>
                <w:rFonts w:ascii="Arial" w:hAnsi="Arial" w:cs="Arial"/>
                <w:b/>
                <w:bCs/>
                <w:sz w:val="20"/>
                <w:szCs w:val="20"/>
              </w:rPr>
            </w:pPr>
            <w:r>
              <w:rPr>
                <w:rFonts w:ascii="Arial" w:hAnsi="Arial" w:cs="Arial"/>
                <w:b/>
                <w:bCs/>
                <w:sz w:val="20"/>
                <w:szCs w:val="20"/>
              </w:rPr>
              <w:t>Formative Assessments:</w:t>
            </w:r>
            <w:r>
              <w:rPr>
                <w:rFonts w:ascii="Arial" w:hAnsi="Arial" w:cs="Arial"/>
                <w:b/>
                <w:bCs/>
                <w:sz w:val="20"/>
                <w:szCs w:val="20"/>
              </w:rPr>
              <w:br/>
            </w:r>
          </w:p>
          <w:p w:rsidR="00A77B3E" w:rsidRDefault="007A7A38">
            <w:pPr>
              <w:spacing w:after="0" w:line="240" w:lineRule="auto"/>
              <w:rPr>
                <w:rFonts w:ascii="Arial" w:hAnsi="Arial" w:cs="Arial"/>
                <w:sz w:val="20"/>
                <w:szCs w:val="20"/>
              </w:rPr>
            </w:pPr>
            <w:r>
              <w:rPr>
                <w:rFonts w:ascii="Arial" w:hAnsi="Arial" w:cs="Arial"/>
                <w:sz w:val="20"/>
                <w:szCs w:val="20"/>
              </w:rPr>
              <w:lastRenderedPageBreak/>
              <w:br/>
            </w:r>
          </w:p>
          <w:p w:rsidR="00A77B3E" w:rsidRDefault="007A7A38">
            <w:pPr>
              <w:spacing w:after="0" w:line="240" w:lineRule="auto"/>
              <w:rPr>
                <w:rFonts w:ascii="Arial" w:hAnsi="Arial" w:cs="Arial"/>
                <w:b/>
                <w:bCs/>
                <w:sz w:val="20"/>
                <w:szCs w:val="20"/>
              </w:rPr>
            </w:pPr>
            <w:r>
              <w:rPr>
                <w:rFonts w:ascii="Arial" w:hAnsi="Arial" w:cs="Arial"/>
                <w:b/>
                <w:bCs/>
                <w:sz w:val="20"/>
                <w:szCs w:val="20"/>
              </w:rPr>
              <w:t>Closing/Assessment</w:t>
            </w:r>
            <w:r>
              <w:rPr>
                <w:rFonts w:ascii="Arial" w:hAnsi="Arial" w:cs="Arial"/>
                <w:sz w:val="20"/>
                <w:szCs w:val="20"/>
              </w:rPr>
              <w:t xml:space="preserve">:  </w:t>
            </w:r>
          </w:p>
          <w:p w:rsidR="00A77B3E" w:rsidRDefault="007A7A38">
            <w:pPr>
              <w:spacing w:after="0" w:line="240" w:lineRule="auto"/>
              <w:rPr>
                <w:rFonts w:ascii="Arial" w:hAnsi="Arial" w:cs="Arial"/>
                <w:b/>
                <w:bCs/>
                <w:color w:val="FF0000"/>
                <w:sz w:val="20"/>
                <w:szCs w:val="20"/>
              </w:rPr>
            </w:pPr>
            <w:r>
              <w:rPr>
                <w:rFonts w:ascii="Arial" w:hAnsi="Arial" w:cs="Arial"/>
                <w:b/>
                <w:bCs/>
                <w:color w:val="FF0000"/>
                <w:sz w:val="20"/>
                <w:szCs w:val="20"/>
              </w:rPr>
              <w:t>PSA project (math)</w:t>
            </w:r>
          </w:p>
          <w:p w:rsidR="00A77B3E" w:rsidRDefault="007A7A38">
            <w:pPr>
              <w:spacing w:after="0" w:line="240" w:lineRule="auto"/>
              <w:rPr>
                <w:rFonts w:ascii="Arial" w:hAnsi="Arial" w:cs="Arial"/>
                <w:color w:val="FF0000"/>
                <w:sz w:val="20"/>
                <w:szCs w:val="20"/>
              </w:rPr>
            </w:pPr>
            <w:r>
              <w:rPr>
                <w:rFonts w:ascii="Arial" w:hAnsi="Arial" w:cs="Arial"/>
                <w:color w:val="FF0000"/>
                <w:sz w:val="20"/>
                <w:szCs w:val="20"/>
              </w:rPr>
              <w:t xml:space="preserve">.  </w:t>
            </w:r>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sz w:val="20"/>
                <w:szCs w:val="20"/>
              </w:rPr>
            </w:pPr>
          </w:p>
          <w:p w:rsidR="00A77B3E" w:rsidRDefault="00A77B3E">
            <w:pPr>
              <w:spacing w:after="0" w:line="240" w:lineRule="auto"/>
              <w:rPr>
                <w:rFonts w:ascii="Arial" w:hAnsi="Arial" w:cs="Arial"/>
                <w:b/>
                <w:bCs/>
                <w:color w:val="FF0000"/>
                <w:sz w:val="20"/>
                <w:szCs w:val="20"/>
              </w:rPr>
            </w:pPr>
          </w:p>
          <w:p w:rsidR="00A77B3E" w:rsidRDefault="00A77B3E">
            <w:pPr>
              <w:spacing w:after="0" w:line="240" w:lineRule="auto"/>
              <w:rPr>
                <w:rFonts w:ascii="Arial" w:hAnsi="Arial" w:cs="Arial"/>
                <w:sz w:val="20"/>
                <w:szCs w:val="20"/>
              </w:rPr>
            </w:pPr>
          </w:p>
        </w:tc>
      </w:tr>
    </w:tbl>
    <w:p w:rsidR="00A77B3E" w:rsidRDefault="00A77B3E"/>
    <w:p w:rsidR="00A77B3E" w:rsidRDefault="00A77B3E">
      <w:pPr>
        <w:rPr>
          <w:rFonts w:ascii="Arial" w:hAnsi="Arial" w:cs="Arial"/>
          <w:sz w:val="20"/>
          <w:szCs w:val="20"/>
        </w:rPr>
      </w:pPr>
    </w:p>
    <w:p w:rsidR="00A77B3E" w:rsidRDefault="00A77B3E">
      <w:pPr>
        <w:rPr>
          <w:rFonts w:ascii="Arial" w:hAnsi="Arial" w:cs="Arial"/>
          <w:sz w:val="20"/>
          <w:szCs w:val="20"/>
        </w:rPr>
      </w:pPr>
    </w:p>
    <w:p w:rsidR="00A77B3E" w:rsidRDefault="00A77B3E">
      <w:pPr>
        <w:rPr>
          <w:rFonts w:ascii="Arial" w:hAnsi="Arial" w:cs="Arial"/>
          <w:sz w:val="20"/>
          <w:szCs w:val="20"/>
        </w:rPr>
      </w:pPr>
    </w:p>
    <w:sectPr w:rsidR="00A77B3E">
      <w:headerReference w:type="default" r:id="rId462"/>
      <w:footerReference w:type="default" r:id="rId463"/>
      <w:pgSz w:w="15840" w:h="12240"/>
      <w:pgMar w:top="1440" w:right="1440" w:bottom="1440" w:left="1440" w:header="708" w:footer="708"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808" w:rsidRDefault="00E52808" w:rsidP="00CE065B">
      <w:pPr>
        <w:spacing w:after="0" w:line="240" w:lineRule="auto"/>
      </w:pPr>
      <w:r>
        <w:separator/>
      </w:r>
    </w:p>
  </w:endnote>
  <w:endnote w:type="continuationSeparator" w:id="0">
    <w:p w:rsidR="00E52808" w:rsidRDefault="00E52808" w:rsidP="00CE0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65B" w:rsidRDefault="00CE065B" w:rsidP="0081772B">
    <w:pPr>
      <w:pStyle w:val="Header"/>
      <w:jc w:val="center"/>
    </w:pPr>
    <w:r>
      <w:t>Georgia Department of Education</w:t>
    </w:r>
  </w:p>
  <w:p w:rsidR="00CE065B" w:rsidRDefault="00CE065B" w:rsidP="0081772B">
    <w:pPr>
      <w:pStyle w:val="Footer"/>
      <w:jc w:val="center"/>
      <w:rPr>
        <w:rFonts w:ascii="Times New Roman" w:hAnsi="Times New Roman" w:cs="Times New Roman"/>
        <w:sz w:val="20"/>
        <w:szCs w:val="20"/>
      </w:rPr>
    </w:pPr>
    <w:r>
      <w:rPr>
        <w:rFonts w:ascii="Times New Roman" w:hAnsi="Times New Roman" w:cs="Times New Roman"/>
        <w:sz w:val="20"/>
        <w:szCs w:val="20"/>
      </w:rPr>
      <w:t xml:space="preserve">Dr. John D. Barge, State School Superintendent  </w:t>
    </w:r>
  </w:p>
  <w:p w:rsidR="00CE065B" w:rsidRPr="00CE065B" w:rsidRDefault="00CE065B" w:rsidP="00CE065B">
    <w:pPr>
      <w:pStyle w:val="Footer"/>
      <w:jc w:val="center"/>
      <w:rPr>
        <w:rFonts w:ascii="Times New Roman" w:hAnsi="Times New Roman" w:cs="Times New Roman"/>
        <w:sz w:val="20"/>
        <w:szCs w:val="20"/>
      </w:rPr>
    </w:pPr>
    <w:r>
      <w:rPr>
        <w:rFonts w:ascii="Times New Roman" w:hAnsi="Times New Roman" w:cs="Times New Roman"/>
        <w:sz w:val="20"/>
        <w:szCs w:val="20"/>
      </w:rPr>
      <w:t>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808" w:rsidRDefault="00E52808" w:rsidP="00CE065B">
      <w:pPr>
        <w:spacing w:after="0" w:line="240" w:lineRule="auto"/>
      </w:pPr>
      <w:r>
        <w:separator/>
      </w:r>
    </w:p>
  </w:footnote>
  <w:footnote w:type="continuationSeparator" w:id="0">
    <w:p w:rsidR="00E52808" w:rsidRDefault="00E52808" w:rsidP="00CE06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65B" w:rsidRPr="00CE065B" w:rsidRDefault="00CE065B" w:rsidP="00CE065B">
    <w:pPr>
      <w:pStyle w:val="Header"/>
      <w:jc w:val="center"/>
      <w:rPr>
        <w:b/>
        <w:sz w:val="24"/>
        <w:szCs w:val="24"/>
      </w:rPr>
    </w:pPr>
    <w:r w:rsidRPr="00D47BD8">
      <w:rPr>
        <w:b/>
        <w:sz w:val="24"/>
        <w:szCs w:val="24"/>
      </w:rPr>
      <w:t>Georgia Department of Education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D88"/>
    <w:rsid w:val="001355BB"/>
    <w:rsid w:val="005B5D88"/>
    <w:rsid w:val="00671225"/>
    <w:rsid w:val="007A7A38"/>
    <w:rsid w:val="00831449"/>
    <w:rsid w:val="008B11E8"/>
    <w:rsid w:val="00987073"/>
    <w:rsid w:val="00A77B3E"/>
    <w:rsid w:val="00CE065B"/>
    <w:rsid w:val="00E52808"/>
    <w:rsid w:val="00F73ED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head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atentStyles>
  <w:style w:type="paragraph" w:default="1" w:styleId="Normal">
    <w:name w:val="Normal"/>
    <w:qFormat/>
    <w:pPr>
      <w:widowControl w:val="0"/>
    </w:pPr>
    <w:rPr>
      <w:rFonts w:ascii="Calibri" w:hAnsi="Calibri" w:cs="Calibri"/>
      <w:color w:val="000000"/>
    </w:rPr>
  </w:style>
  <w:style w:type="paragraph" w:styleId="Heading1">
    <w:name w:val="heading 1"/>
    <w:basedOn w:val="Normal"/>
    <w:next w:val="Normal"/>
    <w:link w:val="Heading1Char"/>
    <w:uiPriority w:val="9"/>
    <w:qFormat/>
    <w:rsid w:val="00EF7B96"/>
    <w:pPr>
      <w:spacing w:after="0" w:line="240" w:lineRule="auto"/>
      <w:outlineLvl w:val="0"/>
    </w:pPr>
    <w:rPr>
      <w:rFonts w:ascii="Times New Roman" w:hAnsi="Times New Roman" w:cs="Times New Roman"/>
      <w:b/>
      <w:bCs/>
      <w:sz w:val="24"/>
      <w:szCs w:val="24"/>
    </w:rPr>
  </w:style>
  <w:style w:type="paragraph" w:styleId="Heading2">
    <w:name w:val="heading 2"/>
    <w:basedOn w:val="Normal"/>
    <w:next w:val="Normal"/>
    <w:link w:val="Heading2Char"/>
    <w:uiPriority w:val="9"/>
    <w:qFormat/>
    <w:rsid w:val="00EF7B96"/>
    <w:pPr>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
    <w:qFormat/>
    <w:rsid w:val="00EF7B96"/>
    <w:pPr>
      <w:keepNext/>
      <w:keepLines/>
      <w:spacing w:before="280" w:after="80"/>
      <w:outlineLvl w:val="2"/>
    </w:pPr>
    <w:rPr>
      <w:b/>
      <w:bCs/>
      <w:sz w:val="28"/>
      <w:szCs w:val="28"/>
    </w:rPr>
  </w:style>
  <w:style w:type="paragraph" w:styleId="Heading4">
    <w:name w:val="heading 4"/>
    <w:basedOn w:val="Normal"/>
    <w:next w:val="Normal"/>
    <w:link w:val="Heading4Char"/>
    <w:uiPriority w:val="9"/>
    <w:qFormat/>
    <w:rsid w:val="00EF7B96"/>
    <w:pPr>
      <w:keepNext/>
      <w:keepLines/>
      <w:spacing w:before="240" w:after="40"/>
      <w:outlineLvl w:val="3"/>
    </w:pPr>
    <w:rPr>
      <w:b/>
      <w:bCs/>
      <w:sz w:val="24"/>
      <w:szCs w:val="24"/>
    </w:rPr>
  </w:style>
  <w:style w:type="paragraph" w:styleId="Heading5">
    <w:name w:val="heading 5"/>
    <w:basedOn w:val="Normal"/>
    <w:next w:val="Normal"/>
    <w:link w:val="Heading5Char"/>
    <w:uiPriority w:val="9"/>
    <w:qFormat/>
    <w:rsid w:val="00EF7B96"/>
    <w:pPr>
      <w:keepNext/>
      <w:keepLines/>
      <w:spacing w:before="220" w:after="40"/>
      <w:outlineLvl w:val="4"/>
    </w:pPr>
    <w:rPr>
      <w:b/>
      <w:bCs/>
    </w:rPr>
  </w:style>
  <w:style w:type="paragraph" w:styleId="Heading6">
    <w:name w:val="heading 6"/>
    <w:basedOn w:val="Normal"/>
    <w:next w:val="Normal"/>
    <w:link w:val="Heading6Char"/>
    <w:uiPriority w:val="9"/>
    <w:qFormat/>
    <w:rsid w:val="00EF7B96"/>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paragraph" w:styleId="Title">
    <w:name w:val="Title"/>
    <w:basedOn w:val="Normal"/>
    <w:link w:val="TitleChar"/>
    <w:uiPriority w:val="10"/>
    <w:qFormat/>
    <w:rsid w:val="00EF7B96"/>
    <w:pPr>
      <w:spacing w:after="0" w:line="240" w:lineRule="auto"/>
    </w:pPr>
    <w:rPr>
      <w:rFonts w:ascii="Times New Roman" w:hAnsi="Times New Roman" w:cs="Times New Roman"/>
      <w:b/>
      <w:bCs/>
      <w:sz w:val="24"/>
      <w:szCs w:val="24"/>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link w:val="SubtitleChar"/>
    <w:uiPriority w:val="11"/>
    <w:qFormat/>
    <w:rsid w:val="00EF7B96"/>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5B5D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B5D88"/>
    <w:rPr>
      <w:rFonts w:ascii="Tahoma" w:hAnsi="Tahoma" w:cs="Tahoma"/>
      <w:color w:val="000000"/>
      <w:sz w:val="16"/>
      <w:szCs w:val="16"/>
    </w:rPr>
  </w:style>
  <w:style w:type="paragraph" w:styleId="Header">
    <w:name w:val="header"/>
    <w:basedOn w:val="Normal"/>
    <w:link w:val="HeaderChar"/>
    <w:uiPriority w:val="99"/>
    <w:rsid w:val="00CE06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065B"/>
    <w:rPr>
      <w:rFonts w:ascii="Calibri" w:hAnsi="Calibri" w:cs="Calibri"/>
      <w:color w:val="000000"/>
    </w:rPr>
  </w:style>
  <w:style w:type="paragraph" w:styleId="Footer">
    <w:name w:val="footer"/>
    <w:basedOn w:val="Normal"/>
    <w:link w:val="FooterChar"/>
    <w:rsid w:val="00CE065B"/>
    <w:pPr>
      <w:tabs>
        <w:tab w:val="center" w:pos="4680"/>
        <w:tab w:val="right" w:pos="9360"/>
      </w:tabs>
      <w:spacing w:after="0" w:line="240" w:lineRule="auto"/>
    </w:pPr>
  </w:style>
  <w:style w:type="character" w:customStyle="1" w:styleId="FooterChar">
    <w:name w:val="Footer Char"/>
    <w:basedOn w:val="DefaultParagraphFont"/>
    <w:link w:val="Footer"/>
    <w:rsid w:val="00CE065B"/>
    <w:rPr>
      <w:rFonts w:ascii="Calibri" w:hAnsi="Calibri"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head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atentStyles>
  <w:style w:type="paragraph" w:default="1" w:styleId="Normal">
    <w:name w:val="Normal"/>
    <w:qFormat/>
    <w:pPr>
      <w:widowControl w:val="0"/>
    </w:pPr>
    <w:rPr>
      <w:rFonts w:ascii="Calibri" w:hAnsi="Calibri" w:cs="Calibri"/>
      <w:color w:val="000000"/>
    </w:rPr>
  </w:style>
  <w:style w:type="paragraph" w:styleId="Heading1">
    <w:name w:val="heading 1"/>
    <w:basedOn w:val="Normal"/>
    <w:next w:val="Normal"/>
    <w:link w:val="Heading1Char"/>
    <w:uiPriority w:val="9"/>
    <w:qFormat/>
    <w:rsid w:val="00EF7B96"/>
    <w:pPr>
      <w:spacing w:after="0" w:line="240" w:lineRule="auto"/>
      <w:outlineLvl w:val="0"/>
    </w:pPr>
    <w:rPr>
      <w:rFonts w:ascii="Times New Roman" w:hAnsi="Times New Roman" w:cs="Times New Roman"/>
      <w:b/>
      <w:bCs/>
      <w:sz w:val="24"/>
      <w:szCs w:val="24"/>
    </w:rPr>
  </w:style>
  <w:style w:type="paragraph" w:styleId="Heading2">
    <w:name w:val="heading 2"/>
    <w:basedOn w:val="Normal"/>
    <w:next w:val="Normal"/>
    <w:link w:val="Heading2Char"/>
    <w:uiPriority w:val="9"/>
    <w:qFormat/>
    <w:rsid w:val="00EF7B96"/>
    <w:pPr>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
    <w:qFormat/>
    <w:rsid w:val="00EF7B96"/>
    <w:pPr>
      <w:keepNext/>
      <w:keepLines/>
      <w:spacing w:before="280" w:after="80"/>
      <w:outlineLvl w:val="2"/>
    </w:pPr>
    <w:rPr>
      <w:b/>
      <w:bCs/>
      <w:sz w:val="28"/>
      <w:szCs w:val="28"/>
    </w:rPr>
  </w:style>
  <w:style w:type="paragraph" w:styleId="Heading4">
    <w:name w:val="heading 4"/>
    <w:basedOn w:val="Normal"/>
    <w:next w:val="Normal"/>
    <w:link w:val="Heading4Char"/>
    <w:uiPriority w:val="9"/>
    <w:qFormat/>
    <w:rsid w:val="00EF7B96"/>
    <w:pPr>
      <w:keepNext/>
      <w:keepLines/>
      <w:spacing w:before="240" w:after="40"/>
      <w:outlineLvl w:val="3"/>
    </w:pPr>
    <w:rPr>
      <w:b/>
      <w:bCs/>
      <w:sz w:val="24"/>
      <w:szCs w:val="24"/>
    </w:rPr>
  </w:style>
  <w:style w:type="paragraph" w:styleId="Heading5">
    <w:name w:val="heading 5"/>
    <w:basedOn w:val="Normal"/>
    <w:next w:val="Normal"/>
    <w:link w:val="Heading5Char"/>
    <w:uiPriority w:val="9"/>
    <w:qFormat/>
    <w:rsid w:val="00EF7B96"/>
    <w:pPr>
      <w:keepNext/>
      <w:keepLines/>
      <w:spacing w:before="220" w:after="40"/>
      <w:outlineLvl w:val="4"/>
    </w:pPr>
    <w:rPr>
      <w:b/>
      <w:bCs/>
    </w:rPr>
  </w:style>
  <w:style w:type="paragraph" w:styleId="Heading6">
    <w:name w:val="heading 6"/>
    <w:basedOn w:val="Normal"/>
    <w:next w:val="Normal"/>
    <w:link w:val="Heading6Char"/>
    <w:uiPriority w:val="9"/>
    <w:qFormat/>
    <w:rsid w:val="00EF7B96"/>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paragraph" w:styleId="Title">
    <w:name w:val="Title"/>
    <w:basedOn w:val="Normal"/>
    <w:link w:val="TitleChar"/>
    <w:uiPriority w:val="10"/>
    <w:qFormat/>
    <w:rsid w:val="00EF7B96"/>
    <w:pPr>
      <w:spacing w:after="0" w:line="240" w:lineRule="auto"/>
    </w:pPr>
    <w:rPr>
      <w:rFonts w:ascii="Times New Roman" w:hAnsi="Times New Roman" w:cs="Times New Roman"/>
      <w:b/>
      <w:bCs/>
      <w:sz w:val="24"/>
      <w:szCs w:val="24"/>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link w:val="SubtitleChar"/>
    <w:uiPriority w:val="11"/>
    <w:qFormat/>
    <w:rsid w:val="00EF7B96"/>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5B5D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B5D88"/>
    <w:rPr>
      <w:rFonts w:ascii="Tahoma" w:hAnsi="Tahoma" w:cs="Tahoma"/>
      <w:color w:val="000000"/>
      <w:sz w:val="16"/>
      <w:szCs w:val="16"/>
    </w:rPr>
  </w:style>
  <w:style w:type="paragraph" w:styleId="Header">
    <w:name w:val="header"/>
    <w:basedOn w:val="Normal"/>
    <w:link w:val="HeaderChar"/>
    <w:uiPriority w:val="99"/>
    <w:rsid w:val="00CE06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065B"/>
    <w:rPr>
      <w:rFonts w:ascii="Calibri" w:hAnsi="Calibri" w:cs="Calibri"/>
      <w:color w:val="000000"/>
    </w:rPr>
  </w:style>
  <w:style w:type="paragraph" w:styleId="Footer">
    <w:name w:val="footer"/>
    <w:basedOn w:val="Normal"/>
    <w:link w:val="FooterChar"/>
    <w:rsid w:val="00CE065B"/>
    <w:pPr>
      <w:tabs>
        <w:tab w:val="center" w:pos="4680"/>
        <w:tab w:val="right" w:pos="9360"/>
      </w:tabs>
      <w:spacing w:after="0" w:line="240" w:lineRule="auto"/>
    </w:pPr>
  </w:style>
  <w:style w:type="character" w:customStyle="1" w:styleId="FooterChar">
    <w:name w:val="Footer Char"/>
    <w:basedOn w:val="DefaultParagraphFont"/>
    <w:link w:val="Footer"/>
    <w:rsid w:val="00CE065B"/>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youtube.com/watch?v=5VM1LZx_fpE" TargetMode="External"/><Relationship Id="rId299" Type="http://schemas.openxmlformats.org/officeDocument/2006/relationships/hyperlink" Target="http://www.neok12.com/php/watch.php?v=zX5e724c6f0042150202670a&amp;t=Genetics" TargetMode="External"/><Relationship Id="rId21" Type="http://schemas.openxmlformats.org/officeDocument/2006/relationships/hyperlink" Target="http://www.youtube.com/watch?v=is8Png98-jU" TargetMode="External"/><Relationship Id="rId63" Type="http://schemas.openxmlformats.org/officeDocument/2006/relationships/hyperlink" Target="http://www.nclark.net/traitsinventory.pdf" TargetMode="External"/><Relationship Id="rId159" Type="http://schemas.openxmlformats.org/officeDocument/2006/relationships/hyperlink" Target="http://learn.genetics.utah.edu/content/begin/dna/builddna/" TargetMode="External"/><Relationship Id="rId324" Type="http://schemas.openxmlformats.org/officeDocument/2006/relationships/hyperlink" Target="http://sciencespot.net/Media/gen_spbobgenetics.pdf" TargetMode="External"/><Relationship Id="rId366" Type="http://schemas.openxmlformats.org/officeDocument/2006/relationships/hyperlink" Target="http://quizlet.com/21473022/test?written=on&amp;matching=on&amp;mult_choice=on&amp;tf=on&amp;prompt-with=2&amp;limit=10" TargetMode="External"/><Relationship Id="rId170" Type="http://schemas.openxmlformats.org/officeDocument/2006/relationships/hyperlink" Target="http://teach.genetics.utah.edu/content/begin/dna/eat_DNA.html" TargetMode="External"/><Relationship Id="rId226" Type="http://schemas.openxmlformats.org/officeDocument/2006/relationships/hyperlink" Target="http://learnzillion.com/lessons/1206-calculate-the-probability-of-an-event-by-creating-a-ratio" TargetMode="External"/><Relationship Id="rId433" Type="http://schemas.openxmlformats.org/officeDocument/2006/relationships/hyperlink" Target="http://sciencenetlinks.com/media/filer/2011/10/13/marblemania.swf" TargetMode="External"/><Relationship Id="rId268" Type="http://schemas.openxmlformats.org/officeDocument/2006/relationships/hyperlink" Target="http://sciencenetlinks.com/lessons/cell-dna/" TargetMode="External"/><Relationship Id="rId32" Type="http://schemas.openxmlformats.org/officeDocument/2006/relationships/hyperlink" Target="http://www.youtube.com/watch?v=is8Png98-jU" TargetMode="External"/><Relationship Id="rId74" Type="http://schemas.openxmlformats.org/officeDocument/2006/relationships/hyperlink" Target="http://jwilson.coe.uga.edu/emt668/EMAT6680.Folders/Dickerson/probability/titled.html" TargetMode="External"/><Relationship Id="rId128" Type="http://schemas.openxmlformats.org/officeDocument/2006/relationships/hyperlink" Target="http://www.mathsisfun.com/data/probability.html" TargetMode="External"/><Relationship Id="rId335" Type="http://schemas.openxmlformats.org/officeDocument/2006/relationships/hyperlink" Target="http://sciencespot.net/Media/gen_spbobgenetics.pdf" TargetMode="External"/><Relationship Id="rId377" Type="http://schemas.openxmlformats.org/officeDocument/2006/relationships/hyperlink" Target="http://sciencenetlinks.com/media/filer/2011/10/13/marblemania.swf" TargetMode="External"/><Relationship Id="rId5" Type="http://schemas.openxmlformats.org/officeDocument/2006/relationships/footnotes" Target="footnotes.xml"/><Relationship Id="rId181" Type="http://schemas.openxmlformats.org/officeDocument/2006/relationships/hyperlink" Target="http://teach.genetics.utah.edu/content/begin/dna/eat_DNA.html" TargetMode="External"/><Relationship Id="rId237" Type="http://schemas.openxmlformats.org/officeDocument/2006/relationships/hyperlink" Target="https://quizlet.com/21473022/spacerace" TargetMode="External"/><Relationship Id="rId402" Type="http://schemas.openxmlformats.org/officeDocument/2006/relationships/hyperlink" Target="http://www.mathopolis.com/questions/q.php?id=700&amp;site=1&amp;ref=/data/probability.html&amp;qs=700_701_702_1475_1476_1477_2175_2176_2177_2178" TargetMode="External"/><Relationship Id="rId279" Type="http://schemas.openxmlformats.org/officeDocument/2006/relationships/hyperlink" Target="http://www.dmd.org/" TargetMode="External"/><Relationship Id="rId444" Type="http://schemas.openxmlformats.org/officeDocument/2006/relationships/hyperlink" Target="http://web.norman.k12.ok.us/501/Benchmarks/7th/Math/Benchmarks/7M5.1-DataAnalysis-Probability.pdf" TargetMode="External"/><Relationship Id="rId43" Type="http://schemas.openxmlformats.org/officeDocument/2006/relationships/hyperlink" Target="http://www.neok12.com/php/watch.php?v=zX57774078797d7564675a0a&amp;t=Genetics" TargetMode="External"/><Relationship Id="rId139" Type="http://schemas.openxmlformats.org/officeDocument/2006/relationships/hyperlink" Target="http://quizlet.com/21473022/flashcards" TargetMode="External"/><Relationship Id="rId290" Type="http://schemas.openxmlformats.org/officeDocument/2006/relationships/hyperlink" Target="http://www.neok12.com/php/watch.php?v=zX5e724c6f0042150202670a&amp;t=Genetics" TargetMode="External"/><Relationship Id="rId304" Type="http://schemas.openxmlformats.org/officeDocument/2006/relationships/hyperlink" Target="http://www.neok12.com/php/watch.php?v=zX5e724c6f0042150202670a&amp;t=Genetics" TargetMode="External"/><Relationship Id="rId346" Type="http://schemas.openxmlformats.org/officeDocument/2006/relationships/hyperlink" Target="http://quizlet.com/21473022/test?written=on&amp;matching=on&amp;mult_choice=on&amp;tf=on&amp;prompt-with=2&amp;limit=10" TargetMode="External"/><Relationship Id="rId388" Type="http://schemas.openxmlformats.org/officeDocument/2006/relationships/hyperlink" Target="http://www.mathopolis.com/questions/q.php?id=700&amp;site=1&amp;ref=/data/probability.html&amp;qs=700_701_702_1475_1476_1477_2175_2176_2177_2178" TargetMode="External"/><Relationship Id="rId85" Type="http://schemas.openxmlformats.org/officeDocument/2006/relationships/hyperlink" Target="http://jwilson.coe.uga.edu/emt668/EMAT6680.Folders/Dickerson/probability/titled.html" TargetMode="External"/><Relationship Id="rId150" Type="http://schemas.openxmlformats.org/officeDocument/2006/relationships/hyperlink" Target="http://learn.genetics.utah.edu/content/begin/dna/builddna/" TargetMode="External"/><Relationship Id="rId192" Type="http://schemas.openxmlformats.org/officeDocument/2006/relationships/hyperlink" Target="http://learn.genetics.utah.edu/content/begin/dna/builddna/" TargetMode="External"/><Relationship Id="rId206" Type="http://schemas.openxmlformats.org/officeDocument/2006/relationships/hyperlink" Target="http://learnzillion.com/lessons/1206-calculate-the-probability-of-an-event-by-creating-a-ratio" TargetMode="External"/><Relationship Id="rId413" Type="http://schemas.openxmlformats.org/officeDocument/2006/relationships/hyperlink" Target="http://sciencenetlinks.com/media/filer/2011/10/13/marblemania.swf" TargetMode="External"/><Relationship Id="rId248" Type="http://schemas.openxmlformats.org/officeDocument/2006/relationships/hyperlink" Target="http://learn.genetics.utah.edu/content/begin/dna/builddna/" TargetMode="External"/><Relationship Id="rId455" Type="http://schemas.openxmlformats.org/officeDocument/2006/relationships/hyperlink" Target="http://web.norman.k12.ok.us/501/Benchmarks/7th/Math/Benchmarks/7M5.1-DataAnalysis-Probability.pdf" TargetMode="External"/><Relationship Id="rId12" Type="http://schemas.openxmlformats.org/officeDocument/2006/relationships/hyperlink" Target="https://www.georgiastandards.org/Standards/Pages/BrowseStandards/ScienceStandards9-12.aspx" TargetMode="External"/><Relationship Id="rId108" Type="http://schemas.openxmlformats.org/officeDocument/2006/relationships/hyperlink" Target="https://www.youtube.com/watch?v=5VM1LZx_fpE" TargetMode="External"/><Relationship Id="rId315" Type="http://schemas.openxmlformats.org/officeDocument/2006/relationships/hyperlink" Target="http://sciencespot.net/Media/gen_smilewkst1.pdf" TargetMode="External"/><Relationship Id="rId357" Type="http://schemas.openxmlformats.org/officeDocument/2006/relationships/hyperlink" Target="http://quizlet.com/21473022/test?written=on&amp;matching=on&amp;mult_choice=on&amp;tf=on&amp;prompt-with=2&amp;limit=10" TargetMode="External"/><Relationship Id="rId54" Type="http://schemas.openxmlformats.org/officeDocument/2006/relationships/hyperlink" Target="http://www.neok12.com/php/watch.php?v=zX57774078797d7564675a0a&amp;t=Genetics" TargetMode="External"/><Relationship Id="rId96" Type="http://schemas.openxmlformats.org/officeDocument/2006/relationships/hyperlink" Target="http://www.mathsisfun.com/data/probability.html" TargetMode="External"/><Relationship Id="rId161" Type="http://schemas.openxmlformats.org/officeDocument/2006/relationships/hyperlink" Target="http://teach.genetics.utah.edu/content/begin/dna/eat_DNA.html" TargetMode="External"/><Relationship Id="rId217" Type="http://schemas.openxmlformats.org/officeDocument/2006/relationships/hyperlink" Target="http://learnzillion.com/lessons/1206-calculate-the-probability-of-an-event-by-creating-a-ratio" TargetMode="External"/><Relationship Id="rId399" Type="http://schemas.openxmlformats.org/officeDocument/2006/relationships/hyperlink" Target="http://www.mathopolis.com/questions/q.php?id=700&amp;site=1&amp;ref=/data/probability.html&amp;qs=700_701_702_1475_1476_1477_2175_2176_2177_2178" TargetMode="External"/><Relationship Id="rId259" Type="http://schemas.openxmlformats.org/officeDocument/2006/relationships/hyperlink" Target="http://learn.genetics.utah.edu/content/begin/dna/builddna/" TargetMode="External"/><Relationship Id="rId424" Type="http://schemas.openxmlformats.org/officeDocument/2006/relationships/hyperlink" Target="http://sciencenetlinks.com/media/filer/2011/10/13/marblemania.swf" TargetMode="External"/><Relationship Id="rId23" Type="http://schemas.openxmlformats.org/officeDocument/2006/relationships/hyperlink" Target="http://www.youtube.com/watch?v=is8Png98-jU" TargetMode="External"/><Relationship Id="rId119" Type="http://schemas.openxmlformats.org/officeDocument/2006/relationships/hyperlink" Target="https://www.youtube.com/watch?v=5VM1LZx_fpE" TargetMode="External"/><Relationship Id="rId270" Type="http://schemas.openxmlformats.org/officeDocument/2006/relationships/hyperlink" Target="http://sciencenetlinks.com/lessons/cell-dna/" TargetMode="External"/><Relationship Id="rId326" Type="http://schemas.openxmlformats.org/officeDocument/2006/relationships/hyperlink" Target="http://sciencespot.net/Media/gen_spbobgenetics.pdf" TargetMode="External"/><Relationship Id="rId44" Type="http://schemas.openxmlformats.org/officeDocument/2006/relationships/hyperlink" Target="http://www.neok12.com/php/watch.php?v=zX57774078797d7564675a0a&amp;t=Genetics" TargetMode="External"/><Relationship Id="rId65" Type="http://schemas.openxmlformats.org/officeDocument/2006/relationships/hyperlink" Target="http://www.nclark.net/traitsinventory.pdf" TargetMode="External"/><Relationship Id="rId86" Type="http://schemas.openxmlformats.org/officeDocument/2006/relationships/hyperlink" Target="http://jwilson.coe.uga.edu/emt668/EMAT6680.Folders/Dickerson/probability/titled.html" TargetMode="External"/><Relationship Id="rId130" Type="http://schemas.openxmlformats.org/officeDocument/2006/relationships/hyperlink" Target="http://www.mathsisfun.com/data/probability.html" TargetMode="External"/><Relationship Id="rId151" Type="http://schemas.openxmlformats.org/officeDocument/2006/relationships/hyperlink" Target="http://learn.genetics.utah.edu/content/begin/dna/builddna/" TargetMode="External"/><Relationship Id="rId368" Type="http://schemas.openxmlformats.org/officeDocument/2006/relationships/hyperlink" Target="http://sciencenetlinks.com/media/filer/2011/10/13/marblemania.swf" TargetMode="External"/><Relationship Id="rId389" Type="http://schemas.openxmlformats.org/officeDocument/2006/relationships/hyperlink" Target="http://www.mathopolis.com/questions/q.php?id=700&amp;site=1&amp;ref=/data/probability.html&amp;qs=700_701_702_1475_1476_1477_2175_2176_2177_2178" TargetMode="External"/><Relationship Id="rId172" Type="http://schemas.openxmlformats.org/officeDocument/2006/relationships/hyperlink" Target="http://teach.genetics.utah.edu/content/begin/dna/eat_DNA.html" TargetMode="External"/><Relationship Id="rId193" Type="http://schemas.openxmlformats.org/officeDocument/2006/relationships/hyperlink" Target="http://learn.genetics.utah.edu/content/begin/dna/builddna/" TargetMode="External"/><Relationship Id="rId207" Type="http://schemas.openxmlformats.org/officeDocument/2006/relationships/hyperlink" Target="http://learnzillion.com/lessons/1206-calculate-the-probability-of-an-event-by-creating-a-ratio" TargetMode="External"/><Relationship Id="rId228" Type="http://schemas.openxmlformats.org/officeDocument/2006/relationships/hyperlink" Target="http://quizlet.com/21473022/scatter" TargetMode="External"/><Relationship Id="rId249" Type="http://schemas.openxmlformats.org/officeDocument/2006/relationships/hyperlink" Target="http://learn.genetics.utah.edu/content/begin/dna/builddna/" TargetMode="External"/><Relationship Id="rId414" Type="http://schemas.openxmlformats.org/officeDocument/2006/relationships/hyperlink" Target="http://sciencenetlinks.com/media/filer/2011/10/13/marblemania.swf" TargetMode="External"/><Relationship Id="rId435" Type="http://schemas.openxmlformats.org/officeDocument/2006/relationships/hyperlink" Target="http://web.norman.k12.ok.us/501/Benchmarks/7th/Math/Benchmarks/7M5.1-DataAnalysis-Probability.pdf" TargetMode="External"/><Relationship Id="rId456" Type="http://schemas.openxmlformats.org/officeDocument/2006/relationships/hyperlink" Target="http://web.norman.k12.ok.us/501/Benchmarks/7th/Math/Benchmarks/7M5.1-DataAnalysis-Probability.pdf" TargetMode="External"/><Relationship Id="rId13" Type="http://schemas.openxmlformats.org/officeDocument/2006/relationships/hyperlink" Target="https://www.georgiastandards.org/Common-Core/Pages/Math-9-12.aspx" TargetMode="External"/><Relationship Id="rId109" Type="http://schemas.openxmlformats.org/officeDocument/2006/relationships/hyperlink" Target="https://www.youtube.com/watch?v=5VM1LZx_fpE" TargetMode="External"/><Relationship Id="rId260" Type="http://schemas.openxmlformats.org/officeDocument/2006/relationships/hyperlink" Target="http://learn.genetics.utah.edu/content/begin/dna/builddna/" TargetMode="External"/><Relationship Id="rId281" Type="http://schemas.openxmlformats.org/officeDocument/2006/relationships/hyperlink" Target="http://www.neok12.com/php/watch.php?v=zX5e724c6f0042150202670a&amp;t=Genetics" TargetMode="External"/><Relationship Id="rId316" Type="http://schemas.openxmlformats.org/officeDocument/2006/relationships/hyperlink" Target="http://sciencespot.net/Media/gen_smilewkst1.pdf" TargetMode="External"/><Relationship Id="rId337" Type="http://schemas.openxmlformats.org/officeDocument/2006/relationships/hyperlink" Target="http://quizlet.com/21473022/test?written=on&amp;matching=on&amp;mult_choice=on&amp;tf=on&amp;prompt-with=2&amp;limit=10" TargetMode="External"/><Relationship Id="rId34" Type="http://schemas.openxmlformats.org/officeDocument/2006/relationships/hyperlink" Target="http://www.neok12.com/php/watch.php?v=zX57774078797d7564675a0a&amp;t=Genetics" TargetMode="External"/><Relationship Id="rId55" Type="http://schemas.openxmlformats.org/officeDocument/2006/relationships/hyperlink" Target="http://www.neok12.com/php/watch.php?v=zX57774078797d7564675a0a&amp;t=Genetics" TargetMode="External"/><Relationship Id="rId76" Type="http://schemas.openxmlformats.org/officeDocument/2006/relationships/hyperlink" Target="http://jwilson.coe.uga.edu/emt668/EMAT6680.Folders/Dickerson/probability/titled.html" TargetMode="External"/><Relationship Id="rId97" Type="http://schemas.openxmlformats.org/officeDocument/2006/relationships/hyperlink" Target="http://www.mathsisfun.com/data/probability.html" TargetMode="External"/><Relationship Id="rId120" Type="http://schemas.openxmlformats.org/officeDocument/2006/relationships/hyperlink" Target="https://www.youtube.com/watch?v=5VM1LZx_fpE" TargetMode="External"/><Relationship Id="rId141" Type="http://schemas.openxmlformats.org/officeDocument/2006/relationships/hyperlink" Target="http://quizlet.com/21473022/flashcards" TargetMode="External"/><Relationship Id="rId358" Type="http://schemas.openxmlformats.org/officeDocument/2006/relationships/hyperlink" Target="http://quizlet.com/21473022/test?written=on&amp;matching=on&amp;mult_choice=on&amp;tf=on&amp;prompt-with=2&amp;limit=10" TargetMode="External"/><Relationship Id="rId379" Type="http://schemas.openxmlformats.org/officeDocument/2006/relationships/hyperlink" Target="http://sciencenetlinks.com/media/filer/2011/10/13/marblemania.swf" TargetMode="External"/><Relationship Id="rId7" Type="http://schemas.openxmlformats.org/officeDocument/2006/relationships/hyperlink" Target="https://www.georgiastandards.org/Standards/Pages/BrowseStandards/ctae-engineering.aspx" TargetMode="External"/><Relationship Id="rId162" Type="http://schemas.openxmlformats.org/officeDocument/2006/relationships/hyperlink" Target="http://teach.genetics.utah.edu/content/begin/dna/eat_DNA.html" TargetMode="External"/><Relationship Id="rId183" Type="http://schemas.openxmlformats.org/officeDocument/2006/relationships/hyperlink" Target="http://learn.genetics.utah.edu/content/begin/dna/builddna/" TargetMode="External"/><Relationship Id="rId218" Type="http://schemas.openxmlformats.org/officeDocument/2006/relationships/hyperlink" Target="http://learnzillion.com/lessons/1206-calculate-the-probability-of-an-event-by-creating-a-ratio" TargetMode="External"/><Relationship Id="rId239" Type="http://schemas.openxmlformats.org/officeDocument/2006/relationships/hyperlink" Target="https://quizlet.com/21473022/spacerace" TargetMode="External"/><Relationship Id="rId390" Type="http://schemas.openxmlformats.org/officeDocument/2006/relationships/hyperlink" Target="http://www.mathopolis.com/questions/q.php?id=700&amp;site=1&amp;ref=/data/probability.html&amp;qs=700_701_702_1475_1476_1477_2175_2176_2177_2178" TargetMode="External"/><Relationship Id="rId404" Type="http://schemas.openxmlformats.org/officeDocument/2006/relationships/hyperlink" Target="http://www.mathopolis.com/questions/q.php?id=700&amp;site=1&amp;ref=/data/probability.html&amp;qs=700_701_702_1475_1476_1477_2175_2176_2177_2178" TargetMode="External"/><Relationship Id="rId425" Type="http://schemas.openxmlformats.org/officeDocument/2006/relationships/hyperlink" Target="http://sciencenetlinks.com/media/filer/2011/10/13/marblemania.swf" TargetMode="External"/><Relationship Id="rId446" Type="http://schemas.openxmlformats.org/officeDocument/2006/relationships/hyperlink" Target="http://web.norman.k12.ok.us/501/Benchmarks/7th/Math/Benchmarks/7M5.1-DataAnalysis-Probability.pdf" TargetMode="External"/><Relationship Id="rId250" Type="http://schemas.openxmlformats.org/officeDocument/2006/relationships/hyperlink" Target="http://learn.genetics.utah.edu/content/begin/dna/builddna/" TargetMode="External"/><Relationship Id="rId271" Type="http://schemas.openxmlformats.org/officeDocument/2006/relationships/hyperlink" Target="http://sciencenetlinks.com/lessons/cell-dna/" TargetMode="External"/><Relationship Id="rId292" Type="http://schemas.openxmlformats.org/officeDocument/2006/relationships/hyperlink" Target="http://www.neok12.com/php/watch.php?v=zX5e724c6f0042150202670a&amp;t=Genetics" TargetMode="External"/><Relationship Id="rId306" Type="http://schemas.openxmlformats.org/officeDocument/2006/relationships/hyperlink" Target="http://www.neok12.com/php/watch.php?v=zX5e724c6f0042150202670a&amp;t=Genetics" TargetMode="External"/><Relationship Id="rId24" Type="http://schemas.openxmlformats.org/officeDocument/2006/relationships/hyperlink" Target="http://www.youtube.com/watch?v=is8Png98-jU" TargetMode="External"/><Relationship Id="rId45" Type="http://schemas.openxmlformats.org/officeDocument/2006/relationships/hyperlink" Target="http://www.neok12.com/php/watch.php?v=zX57774078797d7564675a0a&amp;t=Genetics" TargetMode="External"/><Relationship Id="rId66" Type="http://schemas.openxmlformats.org/officeDocument/2006/relationships/hyperlink" Target="http://www.nclark.net/traitsinventory.pdf" TargetMode="External"/><Relationship Id="rId87" Type="http://schemas.openxmlformats.org/officeDocument/2006/relationships/hyperlink" Target="http://jwilson.coe.uga.edu/emt668/EMAT6680.Folders/Dickerson/probability/titled.html" TargetMode="External"/><Relationship Id="rId110" Type="http://schemas.openxmlformats.org/officeDocument/2006/relationships/hyperlink" Target="https://www.youtube.com/watch?v=5VM1LZx_fpE" TargetMode="External"/><Relationship Id="rId131" Type="http://schemas.openxmlformats.org/officeDocument/2006/relationships/hyperlink" Target="http://www.mathsisfun.com/data/probability.html" TargetMode="External"/><Relationship Id="rId327" Type="http://schemas.openxmlformats.org/officeDocument/2006/relationships/hyperlink" Target="http://sciencespot.net/Media/gen_spbobgenetics.pdf" TargetMode="External"/><Relationship Id="rId348" Type="http://schemas.openxmlformats.org/officeDocument/2006/relationships/hyperlink" Target="http://quizlet.com/21473022/test?written=on&amp;matching=on&amp;mult_choice=on&amp;tf=on&amp;prompt-with=2&amp;limit=10" TargetMode="External"/><Relationship Id="rId369" Type="http://schemas.openxmlformats.org/officeDocument/2006/relationships/hyperlink" Target="http://sciencenetlinks.com/media/filer/2011/10/13/marblemania.swf" TargetMode="External"/><Relationship Id="rId152" Type="http://schemas.openxmlformats.org/officeDocument/2006/relationships/hyperlink" Target="http://learn.genetics.utah.edu/content/begin/dna/builddna/" TargetMode="External"/><Relationship Id="rId173" Type="http://schemas.openxmlformats.org/officeDocument/2006/relationships/hyperlink" Target="http://teach.genetics.utah.edu/content/begin/dna/eat_DNA.html" TargetMode="External"/><Relationship Id="rId194" Type="http://schemas.openxmlformats.org/officeDocument/2006/relationships/hyperlink" Target="http://learn.genetics.utah.edu/content/begin/dna/builddna/" TargetMode="External"/><Relationship Id="rId208" Type="http://schemas.openxmlformats.org/officeDocument/2006/relationships/hyperlink" Target="http://learnzillion.com/lessons/1206-calculate-the-probability-of-an-event-by-creating-a-ratio" TargetMode="External"/><Relationship Id="rId229" Type="http://schemas.openxmlformats.org/officeDocument/2006/relationships/hyperlink" Target="http://quizlet.com/21473022/scatter" TargetMode="External"/><Relationship Id="rId380" Type="http://schemas.openxmlformats.org/officeDocument/2006/relationships/hyperlink" Target="http://sciencenetlinks.com/media/filer/2011/10/13/marblemania.swf" TargetMode="External"/><Relationship Id="rId415" Type="http://schemas.openxmlformats.org/officeDocument/2006/relationships/hyperlink" Target="http://sciencenetlinks.com/media/filer/2011/10/13/marblemania.swf" TargetMode="External"/><Relationship Id="rId436" Type="http://schemas.openxmlformats.org/officeDocument/2006/relationships/hyperlink" Target="http://web.norman.k12.ok.us/501/Benchmarks/7th/Math/Benchmarks/7M5.1-DataAnalysis-Probability.pdf" TargetMode="External"/><Relationship Id="rId457" Type="http://schemas.openxmlformats.org/officeDocument/2006/relationships/hyperlink" Target="http://web.norman.k12.ok.us/501/Benchmarks/7th/Math/Benchmarks/7M5.1-DataAnalysis-Probability.pdf" TargetMode="External"/><Relationship Id="rId240" Type="http://schemas.openxmlformats.org/officeDocument/2006/relationships/hyperlink" Target="https://quizlet.com/21473022/spacerace" TargetMode="External"/><Relationship Id="rId261" Type="http://schemas.openxmlformats.org/officeDocument/2006/relationships/hyperlink" Target="http://sciencenetlinks.com/lessons/cell-dna/" TargetMode="External"/><Relationship Id="rId14" Type="http://schemas.openxmlformats.org/officeDocument/2006/relationships/hyperlink" Target="https://www.georgiastandards.org/Common-Core/Pages/Math-9-12.aspx" TargetMode="External"/><Relationship Id="rId35" Type="http://schemas.openxmlformats.org/officeDocument/2006/relationships/hyperlink" Target="http://www.neok12.com/php/watch.php?v=zX57774078797d7564675a0a&amp;t=Genetics" TargetMode="External"/><Relationship Id="rId56" Type="http://schemas.openxmlformats.org/officeDocument/2006/relationships/hyperlink" Target="http://www.neok12.com/php/watch.php?v=zX57774078797d7564675a0a&amp;t=Genetics" TargetMode="External"/><Relationship Id="rId77" Type="http://schemas.openxmlformats.org/officeDocument/2006/relationships/hyperlink" Target="http://jwilson.coe.uga.edu/emt668/EMAT6680.Folders/Dickerson/probability/titled.html" TargetMode="External"/><Relationship Id="rId100" Type="http://schemas.openxmlformats.org/officeDocument/2006/relationships/hyperlink" Target="http://www.mathsisfun.com/data/probability.html" TargetMode="External"/><Relationship Id="rId282" Type="http://schemas.openxmlformats.org/officeDocument/2006/relationships/hyperlink" Target="http://www.neok12.com/php/watch.php?v=zX5e724c6f0042150202670a&amp;t=Genetics" TargetMode="External"/><Relationship Id="rId317" Type="http://schemas.openxmlformats.org/officeDocument/2006/relationships/hyperlink" Target="http://sciencespot.net/Media/gen_smilewkst1.pdf" TargetMode="External"/><Relationship Id="rId338" Type="http://schemas.openxmlformats.org/officeDocument/2006/relationships/hyperlink" Target="http://quizlet.com/21473022/test?written=on&amp;matching=on&amp;mult_choice=on&amp;tf=on&amp;prompt-with=2&amp;limit=10" TargetMode="External"/><Relationship Id="rId359" Type="http://schemas.openxmlformats.org/officeDocument/2006/relationships/hyperlink" Target="http://quizlet.com/21473022/test?written=on&amp;matching=on&amp;mult_choice=on&amp;tf=on&amp;prompt-with=2&amp;limit=10" TargetMode="External"/><Relationship Id="rId8" Type="http://schemas.openxmlformats.org/officeDocument/2006/relationships/hyperlink" Target="https://www.georgiastandards.org/Standards/Pages/BrowseStandards/ctae-engineering.aspx" TargetMode="External"/><Relationship Id="rId98" Type="http://schemas.openxmlformats.org/officeDocument/2006/relationships/hyperlink" Target="http://www.mathsisfun.com/data/probability.html" TargetMode="External"/><Relationship Id="rId121" Type="http://schemas.openxmlformats.org/officeDocument/2006/relationships/hyperlink" Target="https://www.youtube.com/watch?v=5VM1LZx_fpE" TargetMode="External"/><Relationship Id="rId142" Type="http://schemas.openxmlformats.org/officeDocument/2006/relationships/hyperlink" Target="http://learn.genetics.utah.edu/content/begin/dna/builddna/" TargetMode="External"/><Relationship Id="rId163" Type="http://schemas.openxmlformats.org/officeDocument/2006/relationships/hyperlink" Target="http://teach.genetics.utah.edu/content/begin/dna/eat_DNA.html" TargetMode="External"/><Relationship Id="rId184" Type="http://schemas.openxmlformats.org/officeDocument/2006/relationships/hyperlink" Target="http://learn.genetics.utah.edu/content/begin/dna/builddna/" TargetMode="External"/><Relationship Id="rId219" Type="http://schemas.openxmlformats.org/officeDocument/2006/relationships/hyperlink" Target="http://learnzillion.com/lessons/1206-calculate-the-probability-of-an-event-by-creating-a-ratio" TargetMode="External"/><Relationship Id="rId370" Type="http://schemas.openxmlformats.org/officeDocument/2006/relationships/hyperlink" Target="http://sciencenetlinks.com/media/filer/2011/10/13/marblemania.swf" TargetMode="External"/><Relationship Id="rId391" Type="http://schemas.openxmlformats.org/officeDocument/2006/relationships/hyperlink" Target="http://www.mathopolis.com/questions/q.php?id=700&amp;site=1&amp;ref=/data/probability.html&amp;qs=700_701_702_1475_1476_1477_2175_2176_2177_2178" TargetMode="External"/><Relationship Id="rId405" Type="http://schemas.openxmlformats.org/officeDocument/2006/relationships/hyperlink" Target="http://www.mathopolis.com/questions/q.php?id=700&amp;site=1&amp;ref=/data/probability.html&amp;qs=700_701_702_1475_1476_1477_2175_2176_2177_2178" TargetMode="External"/><Relationship Id="rId426" Type="http://schemas.openxmlformats.org/officeDocument/2006/relationships/hyperlink" Target="http://sciencenetlinks.com/media/filer/2011/10/13/marblemania.swf" TargetMode="External"/><Relationship Id="rId447" Type="http://schemas.openxmlformats.org/officeDocument/2006/relationships/hyperlink" Target="http://web.norman.k12.ok.us/501/Benchmarks/7th/Math/Benchmarks/7M5.1-DataAnalysis-Probability.pdf" TargetMode="External"/><Relationship Id="rId230" Type="http://schemas.openxmlformats.org/officeDocument/2006/relationships/hyperlink" Target="http://quizlet.com/21473022/scatter" TargetMode="External"/><Relationship Id="rId251" Type="http://schemas.openxmlformats.org/officeDocument/2006/relationships/hyperlink" Target="http://learn.genetics.utah.edu/content/begin/dna/builddna/" TargetMode="External"/><Relationship Id="rId25" Type="http://schemas.openxmlformats.org/officeDocument/2006/relationships/hyperlink" Target="http://www.youtube.com/watch?v=is8Png98-jU" TargetMode="External"/><Relationship Id="rId46" Type="http://schemas.openxmlformats.org/officeDocument/2006/relationships/hyperlink" Target="http://www.neok12.com/php/watch.php?v=zX57774078797d7564675a0a&amp;t=Genetics" TargetMode="External"/><Relationship Id="rId67" Type="http://schemas.openxmlformats.org/officeDocument/2006/relationships/hyperlink" Target="http://www.nclark.net/traitsinventory.pdf" TargetMode="External"/><Relationship Id="rId272" Type="http://schemas.openxmlformats.org/officeDocument/2006/relationships/hyperlink" Target="http://sciencenetlinks.com/lessons/cell-dna/" TargetMode="External"/><Relationship Id="rId293" Type="http://schemas.openxmlformats.org/officeDocument/2006/relationships/hyperlink" Target="http://www.neok12.com/php/watch.php?v=zX5e724c6f0042150202670a&amp;t=Genetics" TargetMode="External"/><Relationship Id="rId307" Type="http://schemas.openxmlformats.org/officeDocument/2006/relationships/hyperlink" Target="http://www.neok12.com/php/watch.php?v=zX5e724c6f0042150202670a&amp;t=Genetics" TargetMode="External"/><Relationship Id="rId328" Type="http://schemas.openxmlformats.org/officeDocument/2006/relationships/hyperlink" Target="http://sciencespot.net/Media/gen_spbobgenetics.pdf" TargetMode="External"/><Relationship Id="rId349" Type="http://schemas.openxmlformats.org/officeDocument/2006/relationships/hyperlink" Target="http://quizlet.com/21473022/test?written=on&amp;matching=on&amp;mult_choice=on&amp;tf=on&amp;prompt-with=2&amp;limit=10" TargetMode="External"/><Relationship Id="rId88" Type="http://schemas.openxmlformats.org/officeDocument/2006/relationships/hyperlink" Target="http://jwilson.coe.uga.edu/emt668/EMAT6680.Folders/Dickerson/probability/titled.html" TargetMode="External"/><Relationship Id="rId111" Type="http://schemas.openxmlformats.org/officeDocument/2006/relationships/hyperlink" Target="https://www.youtube.com/watch?v=5VM1LZx_fpE" TargetMode="External"/><Relationship Id="rId132" Type="http://schemas.openxmlformats.org/officeDocument/2006/relationships/hyperlink" Target="http://www.mathsisfun.com/data/probability.html" TargetMode="External"/><Relationship Id="rId153" Type="http://schemas.openxmlformats.org/officeDocument/2006/relationships/hyperlink" Target="http://learn.genetics.utah.edu/content/begin/dna/builddna/" TargetMode="External"/><Relationship Id="rId174" Type="http://schemas.openxmlformats.org/officeDocument/2006/relationships/hyperlink" Target="http://teach.genetics.utah.edu/content/begin/dna/eat_DNA.html" TargetMode="External"/><Relationship Id="rId195" Type="http://schemas.openxmlformats.org/officeDocument/2006/relationships/hyperlink" Target="http://learn.genetics.utah.edu/content/begin/dna/builddna/" TargetMode="External"/><Relationship Id="rId209" Type="http://schemas.openxmlformats.org/officeDocument/2006/relationships/hyperlink" Target="http://learnzillion.com/lessons/1206-calculate-the-probability-of-an-event-by-creating-a-ratio" TargetMode="External"/><Relationship Id="rId360" Type="http://schemas.openxmlformats.org/officeDocument/2006/relationships/hyperlink" Target="http://quizlet.com/21473022/test?written=on&amp;matching=on&amp;mult_choice=on&amp;tf=on&amp;prompt-with=2&amp;limit=10" TargetMode="External"/><Relationship Id="rId381" Type="http://schemas.openxmlformats.org/officeDocument/2006/relationships/hyperlink" Target="http://www.mathopolis.com/questions/q.php?id=700&amp;site=1&amp;ref=/data/probability.html&amp;qs=700_701_702_1475_1476_1477_2175_2176_2177_2178" TargetMode="External"/><Relationship Id="rId416" Type="http://schemas.openxmlformats.org/officeDocument/2006/relationships/hyperlink" Target="http://sciencenetlinks.com/media/filer/2011/10/13/marblemania.swf" TargetMode="External"/><Relationship Id="rId220" Type="http://schemas.openxmlformats.org/officeDocument/2006/relationships/hyperlink" Target="http://learnzillion.com/lessons/1206-calculate-the-probability-of-an-event-by-creating-a-ratio" TargetMode="External"/><Relationship Id="rId241" Type="http://schemas.openxmlformats.org/officeDocument/2006/relationships/hyperlink" Target="https://quizlet.com/21473022/spacerace" TargetMode="External"/><Relationship Id="rId437" Type="http://schemas.openxmlformats.org/officeDocument/2006/relationships/hyperlink" Target="http://web.norman.k12.ok.us/501/Benchmarks/7th/Math/Benchmarks/7M5.1-DataAnalysis-Probability.pdf" TargetMode="External"/><Relationship Id="rId458" Type="http://schemas.openxmlformats.org/officeDocument/2006/relationships/hyperlink" Target="http://web.norman.k12.ok.us/501/Benchmarks/7th/Math/Benchmarks/7M5.1-DataAnalysis-Probability.pdf" TargetMode="External"/><Relationship Id="rId15" Type="http://schemas.openxmlformats.org/officeDocument/2006/relationships/hyperlink" Target="https://www.georgiastandards.org/Common-Core/Pages/Math-9-12.aspx" TargetMode="External"/><Relationship Id="rId36" Type="http://schemas.openxmlformats.org/officeDocument/2006/relationships/hyperlink" Target="http://www.neok12.com/php/watch.php?v=zX57774078797d7564675a0a&amp;t=Genetics" TargetMode="External"/><Relationship Id="rId57" Type="http://schemas.openxmlformats.org/officeDocument/2006/relationships/hyperlink" Target="http://www.neok12.com/php/watch.php?v=zX57774078797d7564675a0a&amp;t=Genetics" TargetMode="External"/><Relationship Id="rId262" Type="http://schemas.openxmlformats.org/officeDocument/2006/relationships/hyperlink" Target="http://sciencenetlinks.com/lessons/cell-dna/" TargetMode="External"/><Relationship Id="rId283" Type="http://schemas.openxmlformats.org/officeDocument/2006/relationships/hyperlink" Target="http://www.neok12.com/php/watch.php?v=zX5e724c6f0042150202670a&amp;t=Genetics" TargetMode="External"/><Relationship Id="rId318" Type="http://schemas.openxmlformats.org/officeDocument/2006/relationships/hyperlink" Target="http://sciencespot.net/Media/gen_smilewkst1.pdf" TargetMode="External"/><Relationship Id="rId339" Type="http://schemas.openxmlformats.org/officeDocument/2006/relationships/hyperlink" Target="http://quizlet.com/21473022/test?written=on&amp;matching=on&amp;mult_choice=on&amp;tf=on&amp;prompt-with=2&amp;limit=10" TargetMode="External"/><Relationship Id="rId78" Type="http://schemas.openxmlformats.org/officeDocument/2006/relationships/hyperlink" Target="http://jwilson.coe.uga.edu/emt668/EMAT6680.Folders/Dickerson/probability/titled.html" TargetMode="External"/><Relationship Id="rId99" Type="http://schemas.openxmlformats.org/officeDocument/2006/relationships/hyperlink" Target="http://www.mathsisfun.com/data/probability.html" TargetMode="External"/><Relationship Id="rId101" Type="http://schemas.openxmlformats.org/officeDocument/2006/relationships/hyperlink" Target="http://www.mathsisfun.com/data/probability.html" TargetMode="External"/><Relationship Id="rId122" Type="http://schemas.openxmlformats.org/officeDocument/2006/relationships/hyperlink" Target="http://www.mathsisfun.com/data/probability.html" TargetMode="External"/><Relationship Id="rId143" Type="http://schemas.openxmlformats.org/officeDocument/2006/relationships/hyperlink" Target="http://learn.genetics.utah.edu/content/begin/dna/builddna/" TargetMode="External"/><Relationship Id="rId164" Type="http://schemas.openxmlformats.org/officeDocument/2006/relationships/hyperlink" Target="http://teach.genetics.utah.edu/content/begin/dna/eat_DNA.html" TargetMode="External"/><Relationship Id="rId185" Type="http://schemas.openxmlformats.org/officeDocument/2006/relationships/hyperlink" Target="http://learn.genetics.utah.edu/content/begin/dna/builddna/" TargetMode="External"/><Relationship Id="rId350" Type="http://schemas.openxmlformats.org/officeDocument/2006/relationships/hyperlink" Target="http://quizlet.com/21473022/test?written=on&amp;matching=on&amp;mult_choice=on&amp;tf=on&amp;prompt-with=2&amp;limit=10" TargetMode="External"/><Relationship Id="rId371" Type="http://schemas.openxmlformats.org/officeDocument/2006/relationships/hyperlink" Target="http://sciencenetlinks.com/media/filer/2011/10/13/marblemania.swf" TargetMode="External"/><Relationship Id="rId406" Type="http://schemas.openxmlformats.org/officeDocument/2006/relationships/hyperlink" Target="http://www.mathopolis.com/questions/q.php?id=700&amp;site=1&amp;ref=/data/probability.html&amp;qs=700_701_702_1475_1476_1477_2175_2176_2177_2178" TargetMode="External"/><Relationship Id="rId9" Type="http://schemas.openxmlformats.org/officeDocument/2006/relationships/hyperlink" Target="https://www.georgiastandards.org/Standards/Pages/BrowseStandards/ctae-engineering.aspx" TargetMode="External"/><Relationship Id="rId210" Type="http://schemas.openxmlformats.org/officeDocument/2006/relationships/hyperlink" Target="http://learnzillion.com/lessons/1206-calculate-the-probability-of-an-event-by-creating-a-ratio" TargetMode="External"/><Relationship Id="rId392" Type="http://schemas.openxmlformats.org/officeDocument/2006/relationships/hyperlink" Target="http://www.mathopolis.com/questions/q.php?id=700&amp;site=1&amp;ref=/data/probability.html&amp;qs=700_701_702_1475_1476_1477_2175_2176_2177_2178" TargetMode="External"/><Relationship Id="rId427" Type="http://schemas.openxmlformats.org/officeDocument/2006/relationships/hyperlink" Target="http://sciencenetlinks.com/media/filer/2011/10/13/marblemania.swf" TargetMode="External"/><Relationship Id="rId448" Type="http://schemas.openxmlformats.org/officeDocument/2006/relationships/hyperlink" Target="http://web.norman.k12.ok.us/501/Benchmarks/7th/Math/Benchmarks/7M5.1-DataAnalysis-Probability.pdf" TargetMode="External"/><Relationship Id="rId26" Type="http://schemas.openxmlformats.org/officeDocument/2006/relationships/hyperlink" Target="http://www.youtube.com/watch?v=is8Png98-jU" TargetMode="External"/><Relationship Id="rId231" Type="http://schemas.openxmlformats.org/officeDocument/2006/relationships/hyperlink" Target="http://quizlet.com/21473022/scatter" TargetMode="External"/><Relationship Id="rId252" Type="http://schemas.openxmlformats.org/officeDocument/2006/relationships/hyperlink" Target="http://learn.genetics.utah.edu/content/begin/dna/builddna/" TargetMode="External"/><Relationship Id="rId273" Type="http://schemas.openxmlformats.org/officeDocument/2006/relationships/hyperlink" Target="http://sciencenetlinks.com/lessons/cell-dna/" TargetMode="External"/><Relationship Id="rId294" Type="http://schemas.openxmlformats.org/officeDocument/2006/relationships/hyperlink" Target="http://www.neok12.com/php/watch.php?v=zX5e724c6f0042150202670a&amp;t=Genetics" TargetMode="External"/><Relationship Id="rId308" Type="http://schemas.openxmlformats.org/officeDocument/2006/relationships/hyperlink" Target="http://www.neok12.com/php/watch.php?v=zX5e724c6f0042150202670a&amp;t=Genetics" TargetMode="External"/><Relationship Id="rId329" Type="http://schemas.openxmlformats.org/officeDocument/2006/relationships/hyperlink" Target="http://sciencespot.net/Media/gen_spbobgenetics.pdf" TargetMode="External"/><Relationship Id="rId47" Type="http://schemas.openxmlformats.org/officeDocument/2006/relationships/hyperlink" Target="http://www.neok12.com/php/watch.php?v=zX57774078797d7564675a0a&amp;t=Genetics" TargetMode="External"/><Relationship Id="rId68" Type="http://schemas.openxmlformats.org/officeDocument/2006/relationships/hyperlink" Target="http://www.nclark.net/traitsinventory.pdf" TargetMode="External"/><Relationship Id="rId89" Type="http://schemas.openxmlformats.org/officeDocument/2006/relationships/hyperlink" Target="http://jwilson.coe.uga.edu/emt668/EMAT6680.Folders/Dickerson/probability/titled.html" TargetMode="External"/><Relationship Id="rId112" Type="http://schemas.openxmlformats.org/officeDocument/2006/relationships/hyperlink" Target="https://www.youtube.com/watch?v=5VM1LZx_fpE" TargetMode="External"/><Relationship Id="rId133" Type="http://schemas.openxmlformats.org/officeDocument/2006/relationships/hyperlink" Target="http://www.mathsisfun.com/data/probability.html" TargetMode="External"/><Relationship Id="rId154" Type="http://schemas.openxmlformats.org/officeDocument/2006/relationships/hyperlink" Target="http://learn.genetics.utah.edu/content/begin/dna/builddna/" TargetMode="External"/><Relationship Id="rId175" Type="http://schemas.openxmlformats.org/officeDocument/2006/relationships/hyperlink" Target="http://teach.genetics.utah.edu/content/begin/dna/eat_DNA.html" TargetMode="External"/><Relationship Id="rId340" Type="http://schemas.openxmlformats.org/officeDocument/2006/relationships/hyperlink" Target="http://quizlet.com/21473022/test?written=on&amp;matching=on&amp;mult_choice=on&amp;tf=on&amp;prompt-with=2&amp;limit=10" TargetMode="External"/><Relationship Id="rId361" Type="http://schemas.openxmlformats.org/officeDocument/2006/relationships/hyperlink" Target="http://quizlet.com/21473022/test?written=on&amp;matching=on&amp;mult_choice=on&amp;tf=on&amp;prompt-with=2&amp;limit=10" TargetMode="External"/><Relationship Id="rId196" Type="http://schemas.openxmlformats.org/officeDocument/2006/relationships/hyperlink" Target="http://learn.genetics.utah.edu/content/begin/dna/builddna/" TargetMode="External"/><Relationship Id="rId200" Type="http://schemas.openxmlformats.org/officeDocument/2006/relationships/hyperlink" Target="http://learn.genetics.utah.edu/content/begin/dna/builddna/" TargetMode="External"/><Relationship Id="rId382" Type="http://schemas.openxmlformats.org/officeDocument/2006/relationships/hyperlink" Target="http://www.mathopolis.com/questions/q.php?id=700&amp;site=1&amp;ref=/data/probability.html&amp;qs=700_701_702_1475_1476_1477_2175_2176_2177_2178" TargetMode="External"/><Relationship Id="rId417" Type="http://schemas.openxmlformats.org/officeDocument/2006/relationships/hyperlink" Target="http://sciencenetlinks.com/media/filer/2011/10/13/marblemania.swf" TargetMode="External"/><Relationship Id="rId438" Type="http://schemas.openxmlformats.org/officeDocument/2006/relationships/hyperlink" Target="http://web.norman.k12.ok.us/501/Benchmarks/7th/Math/Benchmarks/7M5.1-DataAnalysis-Probability.pdf" TargetMode="External"/><Relationship Id="rId459" Type="http://schemas.openxmlformats.org/officeDocument/2006/relationships/hyperlink" Target="http://web.norman.k12.ok.us/501/Benchmarks/7th/Math/Benchmarks/7M5.1-DataAnalysis-Probability.pdf" TargetMode="External"/><Relationship Id="rId16" Type="http://schemas.openxmlformats.org/officeDocument/2006/relationships/hyperlink" Target="http://www.youtube.com/watch?v=is8Png98-jU" TargetMode="External"/><Relationship Id="rId221" Type="http://schemas.openxmlformats.org/officeDocument/2006/relationships/hyperlink" Target="http://learnzillion.com/lessons/1206-calculate-the-probability-of-an-event-by-creating-a-ratio" TargetMode="External"/><Relationship Id="rId242" Type="http://schemas.openxmlformats.org/officeDocument/2006/relationships/hyperlink" Target="http://learn.genetics.utah.edu/content/begin/dna/builddna/" TargetMode="External"/><Relationship Id="rId263" Type="http://schemas.openxmlformats.org/officeDocument/2006/relationships/hyperlink" Target="http://sciencenetlinks.com/lessons/cell-dna/" TargetMode="External"/><Relationship Id="rId284" Type="http://schemas.openxmlformats.org/officeDocument/2006/relationships/hyperlink" Target="http://www.neok12.com/php/watch.php?v=zX5e724c6f0042150202670a&amp;t=Genetics" TargetMode="External"/><Relationship Id="rId319" Type="http://schemas.openxmlformats.org/officeDocument/2006/relationships/hyperlink" Target="http://sciencespot.net/Media/gen_smilewkst1.pdf" TargetMode="External"/><Relationship Id="rId37" Type="http://schemas.openxmlformats.org/officeDocument/2006/relationships/hyperlink" Target="http://www.neok12.com/php/watch.php?v=zX57774078797d7564675a0a&amp;t=Genetics" TargetMode="External"/><Relationship Id="rId58" Type="http://schemas.openxmlformats.org/officeDocument/2006/relationships/hyperlink" Target="http://www.neok12.com/php/watch.php?v=zX57774078797d7564675a0a&amp;t=Genetics" TargetMode="External"/><Relationship Id="rId79" Type="http://schemas.openxmlformats.org/officeDocument/2006/relationships/hyperlink" Target="http://jwilson.coe.uga.edu/emt668/EMAT6680.Folders/Dickerson/probability/titled.html" TargetMode="External"/><Relationship Id="rId102" Type="http://schemas.openxmlformats.org/officeDocument/2006/relationships/hyperlink" Target="http://www.mathsisfun.com/data/probability.html" TargetMode="External"/><Relationship Id="rId123" Type="http://schemas.openxmlformats.org/officeDocument/2006/relationships/hyperlink" Target="http://www.mathsisfun.com/data/probability.html" TargetMode="External"/><Relationship Id="rId144" Type="http://schemas.openxmlformats.org/officeDocument/2006/relationships/hyperlink" Target="http://learn.genetics.utah.edu/content/begin/dna/builddna/" TargetMode="External"/><Relationship Id="rId330" Type="http://schemas.openxmlformats.org/officeDocument/2006/relationships/hyperlink" Target="http://sciencespot.net/Media/gen_spbobgenetics.pdf" TargetMode="External"/><Relationship Id="rId90" Type="http://schemas.openxmlformats.org/officeDocument/2006/relationships/hyperlink" Target="http://jwilson.coe.uga.edu/emt668/EMAT6680.Folders/Dickerson/probability/titled.html" TargetMode="External"/><Relationship Id="rId165" Type="http://schemas.openxmlformats.org/officeDocument/2006/relationships/hyperlink" Target="http://teach.genetics.utah.edu/content/begin/dna/eat_DNA.html" TargetMode="External"/><Relationship Id="rId186" Type="http://schemas.openxmlformats.org/officeDocument/2006/relationships/hyperlink" Target="http://learn.genetics.utah.edu/content/begin/dna/builddna/" TargetMode="External"/><Relationship Id="rId351" Type="http://schemas.openxmlformats.org/officeDocument/2006/relationships/hyperlink" Target="http://quizlet.com/21473022/test?written=on&amp;matching=on&amp;mult_choice=on&amp;tf=on&amp;prompt-with=2&amp;limit=10" TargetMode="External"/><Relationship Id="rId372" Type="http://schemas.openxmlformats.org/officeDocument/2006/relationships/hyperlink" Target="http://sciencenetlinks.com/media/filer/2011/10/13/marblemania.swf" TargetMode="External"/><Relationship Id="rId393" Type="http://schemas.openxmlformats.org/officeDocument/2006/relationships/hyperlink" Target="http://www.mathopolis.com/questions/q.php?id=700&amp;site=1&amp;ref=/data/probability.html&amp;qs=700_701_702_1475_1476_1477_2175_2176_2177_2178" TargetMode="External"/><Relationship Id="rId407" Type="http://schemas.openxmlformats.org/officeDocument/2006/relationships/hyperlink" Target="http://www.mathopolis.com/questions/q.php?id=700&amp;site=1&amp;ref=/data/probability.html&amp;qs=700_701_702_1475_1476_1477_2175_2176_2177_2178" TargetMode="External"/><Relationship Id="rId428" Type="http://schemas.openxmlformats.org/officeDocument/2006/relationships/hyperlink" Target="http://sciencenetlinks.com/media/filer/2011/10/13/marblemania.swf" TargetMode="External"/><Relationship Id="rId449" Type="http://schemas.openxmlformats.org/officeDocument/2006/relationships/hyperlink" Target="http://web.norman.k12.ok.us/501/Benchmarks/7th/Math/Benchmarks/7M5.1-DataAnalysis-Probability.pdf" TargetMode="External"/><Relationship Id="rId211" Type="http://schemas.openxmlformats.org/officeDocument/2006/relationships/hyperlink" Target="http://learnzillion.com/lessons/1206-calculate-the-probability-of-an-event-by-creating-a-ratio" TargetMode="External"/><Relationship Id="rId232" Type="http://schemas.openxmlformats.org/officeDocument/2006/relationships/hyperlink" Target="http://quizlet.com/21473022/scatter" TargetMode="External"/><Relationship Id="rId253" Type="http://schemas.openxmlformats.org/officeDocument/2006/relationships/hyperlink" Target="http://learn.genetics.utah.edu/content/begin/dna/builddna/" TargetMode="External"/><Relationship Id="rId274" Type="http://schemas.openxmlformats.org/officeDocument/2006/relationships/hyperlink" Target="http://www.dmd.org/" TargetMode="External"/><Relationship Id="rId295" Type="http://schemas.openxmlformats.org/officeDocument/2006/relationships/hyperlink" Target="http://www.neok12.com/php/watch.php?v=zX5e724c6f0042150202670a&amp;t=Genetics" TargetMode="External"/><Relationship Id="rId309" Type="http://schemas.openxmlformats.org/officeDocument/2006/relationships/hyperlink" Target="http://www.neok12.com/php/watch.php?v=zX5e724c6f0042150202670a&amp;t=Genetics" TargetMode="External"/><Relationship Id="rId460" Type="http://schemas.openxmlformats.org/officeDocument/2006/relationships/hyperlink" Target="http://web.norman.k12.ok.us/501/Benchmarks/7th/Math/Benchmarks/7M5.1-DataAnalysis-Probability.pdf" TargetMode="External"/><Relationship Id="rId27" Type="http://schemas.openxmlformats.org/officeDocument/2006/relationships/hyperlink" Target="http://www.youtube.com/watch?v=is8Png98-jU" TargetMode="External"/><Relationship Id="rId48" Type="http://schemas.openxmlformats.org/officeDocument/2006/relationships/hyperlink" Target="http://www.neok12.com/php/watch.php?v=zX57774078797d7564675a0a&amp;t=Genetics" TargetMode="External"/><Relationship Id="rId69" Type="http://schemas.openxmlformats.org/officeDocument/2006/relationships/hyperlink" Target="http://jwilson.coe.uga.edu/emt668/EMAT6680.Folders/Dickerson/probability/titled.html" TargetMode="External"/><Relationship Id="rId113" Type="http://schemas.openxmlformats.org/officeDocument/2006/relationships/hyperlink" Target="https://www.youtube.com/watch?v=5VM1LZx_fpE" TargetMode="External"/><Relationship Id="rId134" Type="http://schemas.openxmlformats.org/officeDocument/2006/relationships/hyperlink" Target="http://www.mathsisfun.com/data/probability.html" TargetMode="External"/><Relationship Id="rId320" Type="http://schemas.openxmlformats.org/officeDocument/2006/relationships/hyperlink" Target="http://sciencespot.net/Media/gen_smilewkst1.pdf" TargetMode="External"/><Relationship Id="rId80" Type="http://schemas.openxmlformats.org/officeDocument/2006/relationships/hyperlink" Target="http://jwilson.coe.uga.edu/emt668/EMAT6680.Folders/Dickerson/probability/titled.html" TargetMode="External"/><Relationship Id="rId155" Type="http://schemas.openxmlformats.org/officeDocument/2006/relationships/hyperlink" Target="http://learn.genetics.utah.edu/content/begin/dna/builddna/" TargetMode="External"/><Relationship Id="rId176" Type="http://schemas.openxmlformats.org/officeDocument/2006/relationships/hyperlink" Target="http://teach.genetics.utah.edu/content/begin/dna/eat_DNA.html" TargetMode="External"/><Relationship Id="rId197" Type="http://schemas.openxmlformats.org/officeDocument/2006/relationships/hyperlink" Target="http://learn.genetics.utah.edu/content/begin/dna/builddna/" TargetMode="External"/><Relationship Id="rId341" Type="http://schemas.openxmlformats.org/officeDocument/2006/relationships/hyperlink" Target="http://quizlet.com/21473022/test?written=on&amp;matching=on&amp;mult_choice=on&amp;tf=on&amp;prompt-with=2&amp;limit=10" TargetMode="External"/><Relationship Id="rId362" Type="http://schemas.openxmlformats.org/officeDocument/2006/relationships/hyperlink" Target="http://quizlet.com/21473022/test?written=on&amp;matching=on&amp;mult_choice=on&amp;tf=on&amp;prompt-with=2&amp;limit=10" TargetMode="External"/><Relationship Id="rId383" Type="http://schemas.openxmlformats.org/officeDocument/2006/relationships/hyperlink" Target="http://www.mathopolis.com/questions/q.php?id=700&amp;site=1&amp;ref=/data/probability.html&amp;qs=700_701_702_1475_1476_1477_2175_2176_2177_2178" TargetMode="External"/><Relationship Id="rId418" Type="http://schemas.openxmlformats.org/officeDocument/2006/relationships/hyperlink" Target="http://sciencenetlinks.com/media/filer/2011/10/13/marblemania.swf" TargetMode="External"/><Relationship Id="rId439" Type="http://schemas.openxmlformats.org/officeDocument/2006/relationships/hyperlink" Target="http://web.norman.k12.ok.us/501/Benchmarks/7th/Math/Benchmarks/7M5.1-DataAnalysis-Probability.pdf" TargetMode="External"/><Relationship Id="rId201" Type="http://schemas.openxmlformats.org/officeDocument/2006/relationships/hyperlink" Target="http://learnzillion.com/lessons/1206-calculate-the-probability-of-an-event-by-creating-a-ratio" TargetMode="External"/><Relationship Id="rId222" Type="http://schemas.openxmlformats.org/officeDocument/2006/relationships/hyperlink" Target="http://learnzillion.com/lessons/1206-calculate-the-probability-of-an-event-by-creating-a-ratio" TargetMode="External"/><Relationship Id="rId243" Type="http://schemas.openxmlformats.org/officeDocument/2006/relationships/hyperlink" Target="http://learn.genetics.utah.edu/content/begin/dna/builddna/" TargetMode="External"/><Relationship Id="rId264" Type="http://schemas.openxmlformats.org/officeDocument/2006/relationships/hyperlink" Target="http://sciencenetlinks.com/lessons/cell-dna/" TargetMode="External"/><Relationship Id="rId285" Type="http://schemas.openxmlformats.org/officeDocument/2006/relationships/hyperlink" Target="http://www.neok12.com/php/watch.php?v=zX5e724c6f0042150202670a&amp;t=Genetics" TargetMode="External"/><Relationship Id="rId450" Type="http://schemas.openxmlformats.org/officeDocument/2006/relationships/hyperlink" Target="http://web.norman.k12.ok.us/501/Benchmarks/7th/Math/Benchmarks/7M5.1-DataAnalysis-Probability.pdf" TargetMode="External"/><Relationship Id="rId17" Type="http://schemas.openxmlformats.org/officeDocument/2006/relationships/hyperlink" Target="http://www.youtube.com/watch?v=is8Png98-jU" TargetMode="External"/><Relationship Id="rId38" Type="http://schemas.openxmlformats.org/officeDocument/2006/relationships/hyperlink" Target="http://www.neok12.com/php/watch.php?v=zX57774078797d7564675a0a&amp;t=Genetics" TargetMode="External"/><Relationship Id="rId59" Type="http://schemas.openxmlformats.org/officeDocument/2006/relationships/hyperlink" Target="http://www.neok12.com/php/watch.php?v=zX57774078797d7564675a0a&amp;t=Genetics" TargetMode="External"/><Relationship Id="rId103" Type="http://schemas.openxmlformats.org/officeDocument/2006/relationships/hyperlink" Target="http://www.mathsisfun.com/data/probability.html" TargetMode="External"/><Relationship Id="rId124" Type="http://schemas.openxmlformats.org/officeDocument/2006/relationships/hyperlink" Target="http://www.mathsisfun.com/data/probability.html" TargetMode="External"/><Relationship Id="rId310" Type="http://schemas.openxmlformats.org/officeDocument/2006/relationships/hyperlink" Target="http://sciencespot.net/Media/gen_smilewkst1.pdf" TargetMode="External"/><Relationship Id="rId70" Type="http://schemas.openxmlformats.org/officeDocument/2006/relationships/hyperlink" Target="http://jwilson.coe.uga.edu/emt668/EMAT6680.Folders/Dickerson/probability/titled.html" TargetMode="External"/><Relationship Id="rId91" Type="http://schemas.openxmlformats.org/officeDocument/2006/relationships/hyperlink" Target="http://jwilson.coe.uga.edu/emt668/EMAT6680.Folders/Dickerson/probability/titled.html" TargetMode="External"/><Relationship Id="rId145" Type="http://schemas.openxmlformats.org/officeDocument/2006/relationships/hyperlink" Target="http://learn.genetics.utah.edu/content/begin/dna/builddna/" TargetMode="External"/><Relationship Id="rId166" Type="http://schemas.openxmlformats.org/officeDocument/2006/relationships/hyperlink" Target="http://teach.genetics.utah.edu/content/begin/dna/eat_DNA.html" TargetMode="External"/><Relationship Id="rId187" Type="http://schemas.openxmlformats.org/officeDocument/2006/relationships/hyperlink" Target="http://learn.genetics.utah.edu/content/begin/dna/builddna/" TargetMode="External"/><Relationship Id="rId331" Type="http://schemas.openxmlformats.org/officeDocument/2006/relationships/hyperlink" Target="http://sciencespot.net/Media/gen_spbobgenetics.pdf" TargetMode="External"/><Relationship Id="rId352" Type="http://schemas.openxmlformats.org/officeDocument/2006/relationships/hyperlink" Target="http://quizlet.com/21473022/test?written=on&amp;matching=on&amp;mult_choice=on&amp;tf=on&amp;prompt-with=2&amp;limit=10" TargetMode="External"/><Relationship Id="rId373" Type="http://schemas.openxmlformats.org/officeDocument/2006/relationships/hyperlink" Target="http://sciencenetlinks.com/media/filer/2011/10/13/marblemania.swf" TargetMode="External"/><Relationship Id="rId394" Type="http://schemas.openxmlformats.org/officeDocument/2006/relationships/hyperlink" Target="http://www.mathopolis.com/questions/q.php?id=700&amp;site=1&amp;ref=/data/probability.html&amp;qs=700_701_702_1475_1476_1477_2175_2176_2177_2178" TargetMode="External"/><Relationship Id="rId408" Type="http://schemas.openxmlformats.org/officeDocument/2006/relationships/hyperlink" Target="http://www.mathopolis.com/questions/q.php?id=700&amp;site=1&amp;ref=/data/probability.html&amp;qs=700_701_702_1475_1476_1477_2175_2176_2177_2178" TargetMode="External"/><Relationship Id="rId429" Type="http://schemas.openxmlformats.org/officeDocument/2006/relationships/hyperlink" Target="http://sciencenetlinks.com/media/filer/2011/10/13/marblemania.swf" TargetMode="External"/><Relationship Id="rId1" Type="http://schemas.openxmlformats.org/officeDocument/2006/relationships/styles" Target="styles.xml"/><Relationship Id="rId212" Type="http://schemas.openxmlformats.org/officeDocument/2006/relationships/hyperlink" Target="http://learnzillion.com/lessons/1206-calculate-the-probability-of-an-event-by-creating-a-ratio" TargetMode="External"/><Relationship Id="rId233" Type="http://schemas.openxmlformats.org/officeDocument/2006/relationships/hyperlink" Target="http://quizlet.com/21473022/scatter" TargetMode="External"/><Relationship Id="rId254" Type="http://schemas.openxmlformats.org/officeDocument/2006/relationships/hyperlink" Target="http://learn.genetics.utah.edu/content/begin/dna/builddna/" TargetMode="External"/><Relationship Id="rId440" Type="http://schemas.openxmlformats.org/officeDocument/2006/relationships/hyperlink" Target="http://web.norman.k12.ok.us/501/Benchmarks/7th/Math/Benchmarks/7M5.1-DataAnalysis-Probability.pdf" TargetMode="External"/><Relationship Id="rId28" Type="http://schemas.openxmlformats.org/officeDocument/2006/relationships/hyperlink" Target="http://www.youtube.com/watch?v=is8Png98-jU" TargetMode="External"/><Relationship Id="rId49" Type="http://schemas.openxmlformats.org/officeDocument/2006/relationships/hyperlink" Target="http://www.neok12.com/php/watch.php?v=zX57774078797d7564675a0a&amp;t=Genetics" TargetMode="External"/><Relationship Id="rId114" Type="http://schemas.openxmlformats.org/officeDocument/2006/relationships/hyperlink" Target="https://www.youtube.com/watch?v=5VM1LZx_fpE" TargetMode="External"/><Relationship Id="rId275" Type="http://schemas.openxmlformats.org/officeDocument/2006/relationships/hyperlink" Target="http://www.dmd.org/" TargetMode="External"/><Relationship Id="rId296" Type="http://schemas.openxmlformats.org/officeDocument/2006/relationships/hyperlink" Target="http://www.neok12.com/php/watch.php?v=zX5e724c6f0042150202670a&amp;t=Genetics" TargetMode="External"/><Relationship Id="rId300" Type="http://schemas.openxmlformats.org/officeDocument/2006/relationships/hyperlink" Target="http://www.neok12.com/php/watch.php?v=zX5e724c6f0042150202670a&amp;t=Genetics" TargetMode="External"/><Relationship Id="rId461" Type="http://schemas.openxmlformats.org/officeDocument/2006/relationships/hyperlink" Target="http://web.norman.k12.ok.us/501/Benchmarks/7th/Math/Benchmarks/7M5.1-DataAnalysis-Probability.pdf" TargetMode="External"/><Relationship Id="rId60" Type="http://schemas.openxmlformats.org/officeDocument/2006/relationships/hyperlink" Target="http://www.nclark.net/traitsinventory.pdf" TargetMode="External"/><Relationship Id="rId81" Type="http://schemas.openxmlformats.org/officeDocument/2006/relationships/hyperlink" Target="http://jwilson.coe.uga.edu/emt668/EMAT6680.Folders/Dickerson/probability/titled.html" TargetMode="External"/><Relationship Id="rId135" Type="http://schemas.openxmlformats.org/officeDocument/2006/relationships/hyperlink" Target="http://quizlet.com/21473022/flashcards" TargetMode="External"/><Relationship Id="rId156" Type="http://schemas.openxmlformats.org/officeDocument/2006/relationships/hyperlink" Target="http://learn.genetics.utah.edu/content/begin/dna/builddna/" TargetMode="External"/><Relationship Id="rId177" Type="http://schemas.openxmlformats.org/officeDocument/2006/relationships/hyperlink" Target="http://teach.genetics.utah.edu/content/begin/dna/eat_DNA.html" TargetMode="External"/><Relationship Id="rId198" Type="http://schemas.openxmlformats.org/officeDocument/2006/relationships/hyperlink" Target="http://learn.genetics.utah.edu/content/begin/dna/builddna/" TargetMode="External"/><Relationship Id="rId321" Type="http://schemas.openxmlformats.org/officeDocument/2006/relationships/hyperlink" Target="http://sciencespot.net/Media/gen_smilewkst1.pdf" TargetMode="External"/><Relationship Id="rId342" Type="http://schemas.openxmlformats.org/officeDocument/2006/relationships/hyperlink" Target="http://quizlet.com/21473022/test?written=on&amp;matching=on&amp;mult_choice=on&amp;tf=on&amp;prompt-with=2&amp;limit=10" TargetMode="External"/><Relationship Id="rId363" Type="http://schemas.openxmlformats.org/officeDocument/2006/relationships/hyperlink" Target="http://quizlet.com/21473022/test?written=on&amp;matching=on&amp;mult_choice=on&amp;tf=on&amp;prompt-with=2&amp;limit=10" TargetMode="External"/><Relationship Id="rId384" Type="http://schemas.openxmlformats.org/officeDocument/2006/relationships/hyperlink" Target="http://www.mathopolis.com/questions/q.php?id=700&amp;site=1&amp;ref=/data/probability.html&amp;qs=700_701_702_1475_1476_1477_2175_2176_2177_2178" TargetMode="External"/><Relationship Id="rId419" Type="http://schemas.openxmlformats.org/officeDocument/2006/relationships/hyperlink" Target="http://sciencenetlinks.com/media/filer/2011/10/13/marblemania.swf" TargetMode="External"/><Relationship Id="rId202" Type="http://schemas.openxmlformats.org/officeDocument/2006/relationships/hyperlink" Target="http://learnzillion.com/lessons/1206-calculate-the-probability-of-an-event-by-creating-a-ratio" TargetMode="External"/><Relationship Id="rId223" Type="http://schemas.openxmlformats.org/officeDocument/2006/relationships/hyperlink" Target="http://learnzillion.com/lessons/1206-calculate-the-probability-of-an-event-by-creating-a-ratio" TargetMode="External"/><Relationship Id="rId244" Type="http://schemas.openxmlformats.org/officeDocument/2006/relationships/hyperlink" Target="http://learn.genetics.utah.edu/content/begin/dna/builddna/" TargetMode="External"/><Relationship Id="rId430" Type="http://schemas.openxmlformats.org/officeDocument/2006/relationships/hyperlink" Target="http://sciencenetlinks.com/media/filer/2011/10/13/marblemania.swf" TargetMode="External"/><Relationship Id="rId18" Type="http://schemas.openxmlformats.org/officeDocument/2006/relationships/hyperlink" Target="http://www.youtube.com/watch?v=is8Png98-jU" TargetMode="External"/><Relationship Id="rId39" Type="http://schemas.openxmlformats.org/officeDocument/2006/relationships/hyperlink" Target="http://www.neok12.com/php/watch.php?v=zX57774078797d7564675a0a&amp;t=Genetics" TargetMode="External"/><Relationship Id="rId265" Type="http://schemas.openxmlformats.org/officeDocument/2006/relationships/hyperlink" Target="http://sciencenetlinks.com/lessons/cell-dna/" TargetMode="External"/><Relationship Id="rId286" Type="http://schemas.openxmlformats.org/officeDocument/2006/relationships/hyperlink" Target="http://www.neok12.com/php/watch.php?v=zX5e724c6f0042150202670a&amp;t=Genetics" TargetMode="External"/><Relationship Id="rId451" Type="http://schemas.openxmlformats.org/officeDocument/2006/relationships/hyperlink" Target="http://web.norman.k12.ok.us/501/Benchmarks/7th/Math/Benchmarks/7M5.1-DataAnalysis-Probability.pdf" TargetMode="External"/><Relationship Id="rId50" Type="http://schemas.openxmlformats.org/officeDocument/2006/relationships/hyperlink" Target="http://www.neok12.com/php/watch.php?v=zX57774078797d7564675a0a&amp;t=Genetics" TargetMode="External"/><Relationship Id="rId104" Type="http://schemas.openxmlformats.org/officeDocument/2006/relationships/hyperlink" Target="http://www.mathsisfun.com/data/probability.html" TargetMode="External"/><Relationship Id="rId125" Type="http://schemas.openxmlformats.org/officeDocument/2006/relationships/hyperlink" Target="http://www.mathsisfun.com/data/probability.html" TargetMode="External"/><Relationship Id="rId146" Type="http://schemas.openxmlformats.org/officeDocument/2006/relationships/hyperlink" Target="http://learn.genetics.utah.edu/content/begin/dna/builddna/" TargetMode="External"/><Relationship Id="rId167" Type="http://schemas.openxmlformats.org/officeDocument/2006/relationships/hyperlink" Target="http://teach.genetics.utah.edu/content/begin/dna/eat_DNA.html" TargetMode="External"/><Relationship Id="rId188" Type="http://schemas.openxmlformats.org/officeDocument/2006/relationships/hyperlink" Target="http://learn.genetics.utah.edu/content/begin/dna/builddna/" TargetMode="External"/><Relationship Id="rId311" Type="http://schemas.openxmlformats.org/officeDocument/2006/relationships/hyperlink" Target="http://sciencespot.net/Media/gen_smilewkst1.pdf" TargetMode="External"/><Relationship Id="rId332" Type="http://schemas.openxmlformats.org/officeDocument/2006/relationships/hyperlink" Target="http://sciencespot.net/Media/gen_spbobgenetics.pdf" TargetMode="External"/><Relationship Id="rId353" Type="http://schemas.openxmlformats.org/officeDocument/2006/relationships/hyperlink" Target="http://quizlet.com/21473022/test?written=on&amp;matching=on&amp;mult_choice=on&amp;tf=on&amp;prompt-with=2&amp;limit=10" TargetMode="External"/><Relationship Id="rId374" Type="http://schemas.openxmlformats.org/officeDocument/2006/relationships/hyperlink" Target="http://sciencenetlinks.com/media/filer/2011/10/13/marblemania.swf" TargetMode="External"/><Relationship Id="rId395" Type="http://schemas.openxmlformats.org/officeDocument/2006/relationships/hyperlink" Target="http://www.mathopolis.com/questions/q.php?id=700&amp;site=1&amp;ref=/data/probability.html&amp;qs=700_701_702_1475_1476_1477_2175_2176_2177_2178" TargetMode="External"/><Relationship Id="rId409" Type="http://schemas.openxmlformats.org/officeDocument/2006/relationships/hyperlink" Target="http://sciencenetlinks.com/media/filer/2011/10/13/marblemania.swf" TargetMode="External"/><Relationship Id="rId71" Type="http://schemas.openxmlformats.org/officeDocument/2006/relationships/hyperlink" Target="http://jwilson.coe.uga.edu/emt668/EMAT6680.Folders/Dickerson/probability/titled.html" TargetMode="External"/><Relationship Id="rId92" Type="http://schemas.openxmlformats.org/officeDocument/2006/relationships/hyperlink" Target="http://www.mathsisfun.com/data/probability.html" TargetMode="External"/><Relationship Id="rId213" Type="http://schemas.openxmlformats.org/officeDocument/2006/relationships/hyperlink" Target="http://learnzillion.com/lessons/1206-calculate-the-probability-of-an-event-by-creating-a-ratio" TargetMode="External"/><Relationship Id="rId234" Type="http://schemas.openxmlformats.org/officeDocument/2006/relationships/hyperlink" Target="http://quizlet.com/21473022/scatter" TargetMode="External"/><Relationship Id="rId420" Type="http://schemas.openxmlformats.org/officeDocument/2006/relationships/hyperlink" Target="http://sciencenetlinks.com/media/filer/2011/10/13/marblemania.swf" TargetMode="External"/><Relationship Id="rId2" Type="http://schemas.microsoft.com/office/2007/relationships/stylesWithEffects" Target="stylesWithEffects.xml"/><Relationship Id="rId29" Type="http://schemas.openxmlformats.org/officeDocument/2006/relationships/hyperlink" Target="http://www.youtube.com/watch?v=is8Png98-jU" TargetMode="External"/><Relationship Id="rId255" Type="http://schemas.openxmlformats.org/officeDocument/2006/relationships/hyperlink" Target="http://learn.genetics.utah.edu/content/begin/dna/builddna/" TargetMode="External"/><Relationship Id="rId276" Type="http://schemas.openxmlformats.org/officeDocument/2006/relationships/hyperlink" Target="http://www.dmd.org/" TargetMode="External"/><Relationship Id="rId297" Type="http://schemas.openxmlformats.org/officeDocument/2006/relationships/hyperlink" Target="http://www.neok12.com/php/watch.php?v=zX5e724c6f0042150202670a&amp;t=Genetics" TargetMode="External"/><Relationship Id="rId441" Type="http://schemas.openxmlformats.org/officeDocument/2006/relationships/hyperlink" Target="http://web.norman.k12.ok.us/501/Benchmarks/7th/Math/Benchmarks/7M5.1-DataAnalysis-Probability.pdf" TargetMode="External"/><Relationship Id="rId462" Type="http://schemas.openxmlformats.org/officeDocument/2006/relationships/header" Target="header1.xml"/><Relationship Id="rId40" Type="http://schemas.openxmlformats.org/officeDocument/2006/relationships/hyperlink" Target="http://www.neok12.com/php/watch.php?v=zX57774078797d7564675a0a&amp;t=Genetics" TargetMode="External"/><Relationship Id="rId115" Type="http://schemas.openxmlformats.org/officeDocument/2006/relationships/hyperlink" Target="https://www.youtube.com/watch?v=5VM1LZx_fpE" TargetMode="External"/><Relationship Id="rId136" Type="http://schemas.openxmlformats.org/officeDocument/2006/relationships/hyperlink" Target="http://quizlet.com/21473022/flashcards" TargetMode="External"/><Relationship Id="rId157" Type="http://schemas.openxmlformats.org/officeDocument/2006/relationships/hyperlink" Target="http://learn.genetics.utah.edu/content/begin/dna/builddna/" TargetMode="External"/><Relationship Id="rId178" Type="http://schemas.openxmlformats.org/officeDocument/2006/relationships/hyperlink" Target="http://teach.genetics.utah.edu/content/begin/dna/eat_DNA.html" TargetMode="External"/><Relationship Id="rId301" Type="http://schemas.openxmlformats.org/officeDocument/2006/relationships/hyperlink" Target="http://www.neok12.com/php/watch.php?v=zX5e724c6f0042150202670a&amp;t=Genetics" TargetMode="External"/><Relationship Id="rId322" Type="http://schemas.openxmlformats.org/officeDocument/2006/relationships/hyperlink" Target="http://sciencespot.net/Media/gen_smilewkst1.pdf" TargetMode="External"/><Relationship Id="rId343" Type="http://schemas.openxmlformats.org/officeDocument/2006/relationships/hyperlink" Target="http://quizlet.com/21473022/test?written=on&amp;matching=on&amp;mult_choice=on&amp;tf=on&amp;prompt-with=2&amp;limit=10" TargetMode="External"/><Relationship Id="rId364" Type="http://schemas.openxmlformats.org/officeDocument/2006/relationships/hyperlink" Target="http://quizlet.com/21473022/test?written=on&amp;matching=on&amp;mult_choice=on&amp;tf=on&amp;prompt-with=2&amp;limit=10" TargetMode="External"/><Relationship Id="rId61" Type="http://schemas.openxmlformats.org/officeDocument/2006/relationships/hyperlink" Target="http://www.nclark.net/traitsinventory.pdf" TargetMode="External"/><Relationship Id="rId82" Type="http://schemas.openxmlformats.org/officeDocument/2006/relationships/hyperlink" Target="http://jwilson.coe.uga.edu/emt668/EMAT6680.Folders/Dickerson/probability/titled.html" TargetMode="External"/><Relationship Id="rId199" Type="http://schemas.openxmlformats.org/officeDocument/2006/relationships/hyperlink" Target="http://learn.genetics.utah.edu/content/begin/dna/builddna/" TargetMode="External"/><Relationship Id="rId203" Type="http://schemas.openxmlformats.org/officeDocument/2006/relationships/hyperlink" Target="http://learnzillion.com/lessons/1206-calculate-the-probability-of-an-event-by-creating-a-ratio" TargetMode="External"/><Relationship Id="rId385" Type="http://schemas.openxmlformats.org/officeDocument/2006/relationships/hyperlink" Target="http://www.mathopolis.com/questions/q.php?id=700&amp;site=1&amp;ref=/data/probability.html&amp;qs=700_701_702_1475_1476_1477_2175_2176_2177_2178" TargetMode="External"/><Relationship Id="rId19" Type="http://schemas.openxmlformats.org/officeDocument/2006/relationships/hyperlink" Target="http://www.youtube.com/watch?v=is8Png98-jU" TargetMode="External"/><Relationship Id="rId224" Type="http://schemas.openxmlformats.org/officeDocument/2006/relationships/hyperlink" Target="http://learnzillion.com/lessons/1206-calculate-the-probability-of-an-event-by-creating-a-ratio" TargetMode="External"/><Relationship Id="rId245" Type="http://schemas.openxmlformats.org/officeDocument/2006/relationships/hyperlink" Target="http://learn.genetics.utah.edu/content/begin/dna/builddna/" TargetMode="External"/><Relationship Id="rId266" Type="http://schemas.openxmlformats.org/officeDocument/2006/relationships/hyperlink" Target="http://sciencenetlinks.com/lessons/cell-dna/" TargetMode="External"/><Relationship Id="rId287" Type="http://schemas.openxmlformats.org/officeDocument/2006/relationships/hyperlink" Target="http://www.neok12.com/php/watch.php?v=zX5e724c6f0042150202670a&amp;t=Genetics" TargetMode="External"/><Relationship Id="rId410" Type="http://schemas.openxmlformats.org/officeDocument/2006/relationships/hyperlink" Target="http://sciencenetlinks.com/media/filer/2011/10/13/marblemania.swf" TargetMode="External"/><Relationship Id="rId431" Type="http://schemas.openxmlformats.org/officeDocument/2006/relationships/hyperlink" Target="http://sciencenetlinks.com/media/filer/2011/10/13/marblemania.swf" TargetMode="External"/><Relationship Id="rId452" Type="http://schemas.openxmlformats.org/officeDocument/2006/relationships/hyperlink" Target="http://web.norman.k12.ok.us/501/Benchmarks/7th/Math/Benchmarks/7M5.1-DataAnalysis-Probability.pdf" TargetMode="External"/><Relationship Id="rId30" Type="http://schemas.openxmlformats.org/officeDocument/2006/relationships/hyperlink" Target="http://www.youtube.com/watch?v=is8Png98-jU" TargetMode="External"/><Relationship Id="rId105" Type="http://schemas.openxmlformats.org/officeDocument/2006/relationships/hyperlink" Target="https://www.youtube.com/watch?v=5VM1LZx_fpE" TargetMode="External"/><Relationship Id="rId126" Type="http://schemas.openxmlformats.org/officeDocument/2006/relationships/hyperlink" Target="http://www.mathsisfun.com/data/probability.html" TargetMode="External"/><Relationship Id="rId147" Type="http://schemas.openxmlformats.org/officeDocument/2006/relationships/hyperlink" Target="http://learn.genetics.utah.edu/content/begin/dna/builddna/" TargetMode="External"/><Relationship Id="rId168" Type="http://schemas.openxmlformats.org/officeDocument/2006/relationships/hyperlink" Target="http://teach.genetics.utah.edu/content/begin/dna/eat_DNA.html" TargetMode="External"/><Relationship Id="rId312" Type="http://schemas.openxmlformats.org/officeDocument/2006/relationships/hyperlink" Target="http://sciencespot.net/Media/gen_smilewkst1.pdf" TargetMode="External"/><Relationship Id="rId333" Type="http://schemas.openxmlformats.org/officeDocument/2006/relationships/hyperlink" Target="http://sciencespot.net/Media/gen_spbobgenetics.pdf" TargetMode="External"/><Relationship Id="rId354" Type="http://schemas.openxmlformats.org/officeDocument/2006/relationships/hyperlink" Target="http://quizlet.com/21473022/test?written=on&amp;matching=on&amp;mult_choice=on&amp;tf=on&amp;prompt-with=2&amp;limit=10" TargetMode="External"/><Relationship Id="rId51" Type="http://schemas.openxmlformats.org/officeDocument/2006/relationships/hyperlink" Target="http://www.neok12.com/php/watch.php?v=zX57774078797d7564675a0a&amp;t=Genetics" TargetMode="External"/><Relationship Id="rId72" Type="http://schemas.openxmlformats.org/officeDocument/2006/relationships/hyperlink" Target="http://jwilson.coe.uga.edu/emt668/EMAT6680.Folders/Dickerson/probability/titled.html" TargetMode="External"/><Relationship Id="rId93" Type="http://schemas.openxmlformats.org/officeDocument/2006/relationships/hyperlink" Target="http://www.mathsisfun.com/data/probability.html" TargetMode="External"/><Relationship Id="rId189" Type="http://schemas.openxmlformats.org/officeDocument/2006/relationships/hyperlink" Target="http://learn.genetics.utah.edu/content/begin/dna/builddna/" TargetMode="External"/><Relationship Id="rId375" Type="http://schemas.openxmlformats.org/officeDocument/2006/relationships/hyperlink" Target="http://sciencenetlinks.com/media/filer/2011/10/13/marblemania.swf" TargetMode="External"/><Relationship Id="rId396" Type="http://schemas.openxmlformats.org/officeDocument/2006/relationships/hyperlink" Target="http://www.mathopolis.com/questions/q.php?id=700&amp;site=1&amp;ref=/data/probability.html&amp;qs=700_701_702_1475_1476_1477_2175_2176_2177_2178" TargetMode="External"/><Relationship Id="rId3" Type="http://schemas.openxmlformats.org/officeDocument/2006/relationships/settings" Target="settings.xml"/><Relationship Id="rId214" Type="http://schemas.openxmlformats.org/officeDocument/2006/relationships/hyperlink" Target="http://learnzillion.com/lessons/1206-calculate-the-probability-of-an-event-by-creating-a-ratio" TargetMode="External"/><Relationship Id="rId235" Type="http://schemas.openxmlformats.org/officeDocument/2006/relationships/hyperlink" Target="https://quizlet.com/21473022/spacerace" TargetMode="External"/><Relationship Id="rId256" Type="http://schemas.openxmlformats.org/officeDocument/2006/relationships/hyperlink" Target="http://learn.genetics.utah.edu/content/begin/dna/builddna/" TargetMode="External"/><Relationship Id="rId277" Type="http://schemas.openxmlformats.org/officeDocument/2006/relationships/hyperlink" Target="http://www.dmd.org/" TargetMode="External"/><Relationship Id="rId298" Type="http://schemas.openxmlformats.org/officeDocument/2006/relationships/hyperlink" Target="http://www.neok12.com/php/watch.php?v=zX5e724c6f0042150202670a&amp;t=Genetics" TargetMode="External"/><Relationship Id="rId400" Type="http://schemas.openxmlformats.org/officeDocument/2006/relationships/hyperlink" Target="http://www.mathopolis.com/questions/q.php?id=700&amp;site=1&amp;ref=/data/probability.html&amp;qs=700_701_702_1475_1476_1477_2175_2176_2177_2178" TargetMode="External"/><Relationship Id="rId421" Type="http://schemas.openxmlformats.org/officeDocument/2006/relationships/hyperlink" Target="http://sciencenetlinks.com/media/filer/2011/10/13/marblemania.swf" TargetMode="External"/><Relationship Id="rId442" Type="http://schemas.openxmlformats.org/officeDocument/2006/relationships/hyperlink" Target="http://web.norman.k12.ok.us/501/Benchmarks/7th/Math/Benchmarks/7M5.1-DataAnalysis-Probability.pdf" TargetMode="External"/><Relationship Id="rId463" Type="http://schemas.openxmlformats.org/officeDocument/2006/relationships/footer" Target="footer1.xml"/><Relationship Id="rId116" Type="http://schemas.openxmlformats.org/officeDocument/2006/relationships/hyperlink" Target="https://www.youtube.com/watch?v=5VM1LZx_fpE" TargetMode="External"/><Relationship Id="rId137" Type="http://schemas.openxmlformats.org/officeDocument/2006/relationships/hyperlink" Target="http://quizlet.com/21473022/flashcards" TargetMode="External"/><Relationship Id="rId158" Type="http://schemas.openxmlformats.org/officeDocument/2006/relationships/hyperlink" Target="http://learn.genetics.utah.edu/content/begin/dna/builddna/" TargetMode="External"/><Relationship Id="rId302" Type="http://schemas.openxmlformats.org/officeDocument/2006/relationships/hyperlink" Target="http://www.neok12.com/php/watch.php?v=zX5e724c6f0042150202670a&amp;t=Genetics" TargetMode="External"/><Relationship Id="rId323" Type="http://schemas.openxmlformats.org/officeDocument/2006/relationships/hyperlink" Target="http://sciencespot.net/Media/gen_smilewkst1.pdf" TargetMode="External"/><Relationship Id="rId344" Type="http://schemas.openxmlformats.org/officeDocument/2006/relationships/hyperlink" Target="http://quizlet.com/21473022/test?written=on&amp;matching=on&amp;mult_choice=on&amp;tf=on&amp;prompt-with=2&amp;limit=10" TargetMode="External"/><Relationship Id="rId20" Type="http://schemas.openxmlformats.org/officeDocument/2006/relationships/hyperlink" Target="http://www.youtube.com/watch?v=is8Png98-jU" TargetMode="External"/><Relationship Id="rId41" Type="http://schemas.openxmlformats.org/officeDocument/2006/relationships/hyperlink" Target="http://www.neok12.com/php/watch.php?v=zX57774078797d7564675a0a&amp;t=Genetics" TargetMode="External"/><Relationship Id="rId62" Type="http://schemas.openxmlformats.org/officeDocument/2006/relationships/hyperlink" Target="http://www.nclark.net/traitsinventory.pdf" TargetMode="External"/><Relationship Id="rId83" Type="http://schemas.openxmlformats.org/officeDocument/2006/relationships/hyperlink" Target="http://jwilson.coe.uga.edu/emt668/EMAT6680.Folders/Dickerson/probability/titled.html" TargetMode="External"/><Relationship Id="rId179" Type="http://schemas.openxmlformats.org/officeDocument/2006/relationships/hyperlink" Target="http://teach.genetics.utah.edu/content/begin/dna/eat_DNA.html" TargetMode="External"/><Relationship Id="rId365" Type="http://schemas.openxmlformats.org/officeDocument/2006/relationships/hyperlink" Target="http://quizlet.com/21473022/test?written=on&amp;matching=on&amp;mult_choice=on&amp;tf=on&amp;prompt-with=2&amp;limit=10" TargetMode="External"/><Relationship Id="rId386" Type="http://schemas.openxmlformats.org/officeDocument/2006/relationships/hyperlink" Target="http://www.mathopolis.com/questions/q.php?id=700&amp;site=1&amp;ref=/data/probability.html&amp;qs=700_701_702_1475_1476_1477_2175_2176_2177_2178" TargetMode="External"/><Relationship Id="rId190" Type="http://schemas.openxmlformats.org/officeDocument/2006/relationships/hyperlink" Target="http://learn.genetics.utah.edu/content/begin/dna/builddna/" TargetMode="External"/><Relationship Id="rId204" Type="http://schemas.openxmlformats.org/officeDocument/2006/relationships/hyperlink" Target="http://learnzillion.com/lessons/1206-calculate-the-probability-of-an-event-by-creating-a-ratio" TargetMode="External"/><Relationship Id="rId225" Type="http://schemas.openxmlformats.org/officeDocument/2006/relationships/hyperlink" Target="http://learnzillion.com/lessons/1206-calculate-the-probability-of-an-event-by-creating-a-ratio" TargetMode="External"/><Relationship Id="rId246" Type="http://schemas.openxmlformats.org/officeDocument/2006/relationships/hyperlink" Target="http://learn.genetics.utah.edu/content/begin/dna/builddna/" TargetMode="External"/><Relationship Id="rId267" Type="http://schemas.openxmlformats.org/officeDocument/2006/relationships/hyperlink" Target="http://sciencenetlinks.com/lessons/cell-dna/" TargetMode="External"/><Relationship Id="rId288" Type="http://schemas.openxmlformats.org/officeDocument/2006/relationships/hyperlink" Target="http://www.neok12.com/php/watch.php?v=zX5e724c6f0042150202670a&amp;t=Genetics" TargetMode="External"/><Relationship Id="rId411" Type="http://schemas.openxmlformats.org/officeDocument/2006/relationships/hyperlink" Target="http://sciencenetlinks.com/media/filer/2011/10/13/marblemania.swf" TargetMode="External"/><Relationship Id="rId432" Type="http://schemas.openxmlformats.org/officeDocument/2006/relationships/hyperlink" Target="http://sciencenetlinks.com/media/filer/2011/10/13/marblemania.swf" TargetMode="External"/><Relationship Id="rId453" Type="http://schemas.openxmlformats.org/officeDocument/2006/relationships/hyperlink" Target="http://web.norman.k12.ok.us/501/Benchmarks/7th/Math/Benchmarks/7M5.1-DataAnalysis-Probability.pdf" TargetMode="External"/><Relationship Id="rId106" Type="http://schemas.openxmlformats.org/officeDocument/2006/relationships/hyperlink" Target="https://www.youtube.com/watch?v=5VM1LZx_fpE" TargetMode="External"/><Relationship Id="rId127" Type="http://schemas.openxmlformats.org/officeDocument/2006/relationships/hyperlink" Target="http://www.mathsisfun.com/data/probability.html" TargetMode="External"/><Relationship Id="rId313" Type="http://schemas.openxmlformats.org/officeDocument/2006/relationships/hyperlink" Target="http://sciencespot.net/Media/gen_smilewkst1.pdf" TargetMode="External"/><Relationship Id="rId10" Type="http://schemas.openxmlformats.org/officeDocument/2006/relationships/hyperlink" Target="https://www.georgiastandards.org/Standards/Pages/BrowseStandards/ScienceStandards9-12.aspx" TargetMode="External"/><Relationship Id="rId31" Type="http://schemas.openxmlformats.org/officeDocument/2006/relationships/hyperlink" Target="http://www.youtube.com/watch?v=is8Png98-jU" TargetMode="External"/><Relationship Id="rId52" Type="http://schemas.openxmlformats.org/officeDocument/2006/relationships/hyperlink" Target="http://www.neok12.com/php/watch.php?v=zX57774078797d7564675a0a&amp;t=Genetics" TargetMode="External"/><Relationship Id="rId73" Type="http://schemas.openxmlformats.org/officeDocument/2006/relationships/hyperlink" Target="http://jwilson.coe.uga.edu/emt668/EMAT6680.Folders/Dickerson/probability/titled.html" TargetMode="External"/><Relationship Id="rId94" Type="http://schemas.openxmlformats.org/officeDocument/2006/relationships/hyperlink" Target="http://www.mathsisfun.com/data/probability.html" TargetMode="External"/><Relationship Id="rId148" Type="http://schemas.openxmlformats.org/officeDocument/2006/relationships/hyperlink" Target="http://learn.genetics.utah.edu/content/begin/dna/builddna/" TargetMode="External"/><Relationship Id="rId169" Type="http://schemas.openxmlformats.org/officeDocument/2006/relationships/hyperlink" Target="http://teach.genetics.utah.edu/content/begin/dna/eat_DNA.html" TargetMode="External"/><Relationship Id="rId334" Type="http://schemas.openxmlformats.org/officeDocument/2006/relationships/hyperlink" Target="http://sciencespot.net/Media/gen_spbobgenetics.pdf" TargetMode="External"/><Relationship Id="rId355" Type="http://schemas.openxmlformats.org/officeDocument/2006/relationships/hyperlink" Target="http://quizlet.com/21473022/test?written=on&amp;matching=on&amp;mult_choice=on&amp;tf=on&amp;prompt-with=2&amp;limit=10" TargetMode="External"/><Relationship Id="rId376" Type="http://schemas.openxmlformats.org/officeDocument/2006/relationships/hyperlink" Target="http://sciencenetlinks.com/media/filer/2011/10/13/marblemania.swf" TargetMode="External"/><Relationship Id="rId397" Type="http://schemas.openxmlformats.org/officeDocument/2006/relationships/hyperlink" Target="http://www.mathopolis.com/questions/q.php?id=700&amp;site=1&amp;ref=/data/probability.html&amp;qs=700_701_702_1475_1476_1477_2175_2176_2177_2178" TargetMode="External"/><Relationship Id="rId4" Type="http://schemas.openxmlformats.org/officeDocument/2006/relationships/webSettings" Target="webSettings.xml"/><Relationship Id="rId180" Type="http://schemas.openxmlformats.org/officeDocument/2006/relationships/hyperlink" Target="http://teach.genetics.utah.edu/content/begin/dna/eat_DNA.html" TargetMode="External"/><Relationship Id="rId215" Type="http://schemas.openxmlformats.org/officeDocument/2006/relationships/hyperlink" Target="http://learnzillion.com/lessons/1206-calculate-the-probability-of-an-event-by-creating-a-ratio" TargetMode="External"/><Relationship Id="rId236" Type="http://schemas.openxmlformats.org/officeDocument/2006/relationships/hyperlink" Target="https://quizlet.com/21473022/spacerace" TargetMode="External"/><Relationship Id="rId257" Type="http://schemas.openxmlformats.org/officeDocument/2006/relationships/hyperlink" Target="http://learn.genetics.utah.edu/content/begin/dna/builddna/" TargetMode="External"/><Relationship Id="rId278" Type="http://schemas.openxmlformats.org/officeDocument/2006/relationships/hyperlink" Target="http://www.dmd.org/" TargetMode="External"/><Relationship Id="rId401" Type="http://schemas.openxmlformats.org/officeDocument/2006/relationships/hyperlink" Target="http://www.mathopolis.com/questions/q.php?id=700&amp;site=1&amp;ref=/data/probability.html&amp;qs=700_701_702_1475_1476_1477_2175_2176_2177_2178" TargetMode="External"/><Relationship Id="rId422" Type="http://schemas.openxmlformats.org/officeDocument/2006/relationships/hyperlink" Target="http://sciencenetlinks.com/media/filer/2011/10/13/marblemania.swf" TargetMode="External"/><Relationship Id="rId443" Type="http://schemas.openxmlformats.org/officeDocument/2006/relationships/hyperlink" Target="http://web.norman.k12.ok.us/501/Benchmarks/7th/Math/Benchmarks/7M5.1-DataAnalysis-Probability.pdf" TargetMode="External"/><Relationship Id="rId464" Type="http://schemas.openxmlformats.org/officeDocument/2006/relationships/fontTable" Target="fontTable.xml"/><Relationship Id="rId303" Type="http://schemas.openxmlformats.org/officeDocument/2006/relationships/hyperlink" Target="http://www.neok12.com/php/watch.php?v=zX5e724c6f0042150202670a&amp;t=Genetics" TargetMode="External"/><Relationship Id="rId42" Type="http://schemas.openxmlformats.org/officeDocument/2006/relationships/hyperlink" Target="http://www.neok12.com/php/watch.php?v=zX57774078797d7564675a0a&amp;t=Genetics" TargetMode="External"/><Relationship Id="rId84" Type="http://schemas.openxmlformats.org/officeDocument/2006/relationships/hyperlink" Target="http://jwilson.coe.uga.edu/emt668/EMAT6680.Folders/Dickerson/probability/titled.html" TargetMode="External"/><Relationship Id="rId138" Type="http://schemas.openxmlformats.org/officeDocument/2006/relationships/hyperlink" Target="http://quizlet.com/21473022/flashcards" TargetMode="External"/><Relationship Id="rId345" Type="http://schemas.openxmlformats.org/officeDocument/2006/relationships/hyperlink" Target="http://quizlet.com/21473022/test?written=on&amp;matching=on&amp;mult_choice=on&amp;tf=on&amp;prompt-with=2&amp;limit=10" TargetMode="External"/><Relationship Id="rId387" Type="http://schemas.openxmlformats.org/officeDocument/2006/relationships/hyperlink" Target="http://www.mathopolis.com/questions/q.php?id=700&amp;site=1&amp;ref=/data/probability.html&amp;qs=700_701_702_1475_1476_1477_2175_2176_2177_2178" TargetMode="External"/><Relationship Id="rId191" Type="http://schemas.openxmlformats.org/officeDocument/2006/relationships/hyperlink" Target="http://learn.genetics.utah.edu/content/begin/dna/builddna/" TargetMode="External"/><Relationship Id="rId205" Type="http://schemas.openxmlformats.org/officeDocument/2006/relationships/hyperlink" Target="http://learnzillion.com/lessons/1206-calculate-the-probability-of-an-event-by-creating-a-ratio" TargetMode="External"/><Relationship Id="rId247" Type="http://schemas.openxmlformats.org/officeDocument/2006/relationships/hyperlink" Target="http://learn.genetics.utah.edu/content/begin/dna/builddna/" TargetMode="External"/><Relationship Id="rId412" Type="http://schemas.openxmlformats.org/officeDocument/2006/relationships/hyperlink" Target="http://sciencenetlinks.com/media/filer/2011/10/13/marblemania.swf" TargetMode="External"/><Relationship Id="rId107" Type="http://schemas.openxmlformats.org/officeDocument/2006/relationships/hyperlink" Target="https://www.youtube.com/watch?v=5VM1LZx_fpE" TargetMode="External"/><Relationship Id="rId289" Type="http://schemas.openxmlformats.org/officeDocument/2006/relationships/hyperlink" Target="http://www.neok12.com/php/watch.php?v=zX5e724c6f0042150202670a&amp;t=Genetics" TargetMode="External"/><Relationship Id="rId454" Type="http://schemas.openxmlformats.org/officeDocument/2006/relationships/hyperlink" Target="http://web.norman.k12.ok.us/501/Benchmarks/7th/Math/Benchmarks/7M5.1-DataAnalysis-Probability.pdf" TargetMode="External"/><Relationship Id="rId11" Type="http://schemas.openxmlformats.org/officeDocument/2006/relationships/hyperlink" Target="https://www.georgiastandards.org/Standards/Pages/BrowseStandards/ScienceStandards9-12.aspx" TargetMode="External"/><Relationship Id="rId53" Type="http://schemas.openxmlformats.org/officeDocument/2006/relationships/hyperlink" Target="http://www.neok12.com/php/watch.php?v=zX57774078797d7564675a0a&amp;t=Genetics" TargetMode="External"/><Relationship Id="rId149" Type="http://schemas.openxmlformats.org/officeDocument/2006/relationships/hyperlink" Target="http://learn.genetics.utah.edu/content/begin/dna/builddna/" TargetMode="External"/><Relationship Id="rId314" Type="http://schemas.openxmlformats.org/officeDocument/2006/relationships/hyperlink" Target="http://sciencespot.net/Media/gen_smilewkst1.pdf" TargetMode="External"/><Relationship Id="rId356" Type="http://schemas.openxmlformats.org/officeDocument/2006/relationships/hyperlink" Target="http://quizlet.com/21473022/test?written=on&amp;matching=on&amp;mult_choice=on&amp;tf=on&amp;prompt-with=2&amp;limit=10" TargetMode="External"/><Relationship Id="rId398" Type="http://schemas.openxmlformats.org/officeDocument/2006/relationships/hyperlink" Target="http://www.mathopolis.com/questions/q.php?id=700&amp;site=1&amp;ref=/data/probability.html&amp;qs=700_701_702_1475_1476_1477_2175_2176_2177_2178" TargetMode="External"/><Relationship Id="rId95" Type="http://schemas.openxmlformats.org/officeDocument/2006/relationships/hyperlink" Target="http://www.mathsisfun.com/data/probability.html" TargetMode="External"/><Relationship Id="rId160" Type="http://schemas.openxmlformats.org/officeDocument/2006/relationships/hyperlink" Target="http://teach.genetics.utah.edu/content/begin/dna/eat_DNA.html" TargetMode="External"/><Relationship Id="rId216" Type="http://schemas.openxmlformats.org/officeDocument/2006/relationships/hyperlink" Target="http://learnzillion.com/lessons/1206-calculate-the-probability-of-an-event-by-creating-a-ratio" TargetMode="External"/><Relationship Id="rId423" Type="http://schemas.openxmlformats.org/officeDocument/2006/relationships/hyperlink" Target="http://sciencenetlinks.com/media/filer/2011/10/13/marblemania.swf" TargetMode="External"/><Relationship Id="rId258" Type="http://schemas.openxmlformats.org/officeDocument/2006/relationships/hyperlink" Target="http://learn.genetics.utah.edu/content/begin/dna/builddna/" TargetMode="External"/><Relationship Id="rId465" Type="http://schemas.openxmlformats.org/officeDocument/2006/relationships/theme" Target="theme/theme1.xml"/><Relationship Id="rId22" Type="http://schemas.openxmlformats.org/officeDocument/2006/relationships/hyperlink" Target="http://www.youtube.com/watch?v=is8Png98-jU" TargetMode="External"/><Relationship Id="rId64" Type="http://schemas.openxmlformats.org/officeDocument/2006/relationships/hyperlink" Target="http://www.nclark.net/traitsinventory.pdf" TargetMode="External"/><Relationship Id="rId118" Type="http://schemas.openxmlformats.org/officeDocument/2006/relationships/hyperlink" Target="https://www.youtube.com/watch?v=5VM1LZx_fpE" TargetMode="External"/><Relationship Id="rId325" Type="http://schemas.openxmlformats.org/officeDocument/2006/relationships/hyperlink" Target="http://sciencespot.net/Media/gen_spbobgenetics.pdf" TargetMode="External"/><Relationship Id="rId367" Type="http://schemas.openxmlformats.org/officeDocument/2006/relationships/hyperlink" Target="http://quizlet.com/21473022/test?written=on&amp;matching=on&amp;mult_choice=on&amp;tf=on&amp;prompt-with=2&amp;limit=10" TargetMode="External"/><Relationship Id="rId171" Type="http://schemas.openxmlformats.org/officeDocument/2006/relationships/hyperlink" Target="http://teach.genetics.utah.edu/content/begin/dna/eat_DNA.html" TargetMode="External"/><Relationship Id="rId227" Type="http://schemas.openxmlformats.org/officeDocument/2006/relationships/hyperlink" Target="http://learnzillion.com/lessons/1206-calculate-the-probability-of-an-event-by-creating-a-ratio" TargetMode="External"/><Relationship Id="rId269" Type="http://schemas.openxmlformats.org/officeDocument/2006/relationships/hyperlink" Target="http://sciencenetlinks.com/lessons/cell-dna/" TargetMode="External"/><Relationship Id="rId434" Type="http://schemas.openxmlformats.org/officeDocument/2006/relationships/hyperlink" Target="http://sciencenetlinks.com/media/filer/2011/10/13/marblemania.swf" TargetMode="External"/><Relationship Id="rId33" Type="http://schemas.openxmlformats.org/officeDocument/2006/relationships/hyperlink" Target="http://www.neok12.com/php/watch.php?v=zX57774078797d7564675a0a&amp;t=Genetics" TargetMode="External"/><Relationship Id="rId129" Type="http://schemas.openxmlformats.org/officeDocument/2006/relationships/hyperlink" Target="http://www.mathsisfun.com/data/probability.html" TargetMode="External"/><Relationship Id="rId280" Type="http://schemas.openxmlformats.org/officeDocument/2006/relationships/hyperlink" Target="http://www.neok12.com/php/watch.php?v=zX5e724c6f0042150202670a&amp;t=Genetics" TargetMode="External"/><Relationship Id="rId336" Type="http://schemas.openxmlformats.org/officeDocument/2006/relationships/hyperlink" Target="http://quizlet.com/21473022/test?written=on&amp;matching=on&amp;mult_choice=on&amp;tf=on&amp;prompt-with=2&amp;limit=10" TargetMode="External"/><Relationship Id="rId75" Type="http://schemas.openxmlformats.org/officeDocument/2006/relationships/hyperlink" Target="http://jwilson.coe.uga.edu/emt668/EMAT6680.Folders/Dickerson/probability/titled.html" TargetMode="External"/><Relationship Id="rId140" Type="http://schemas.openxmlformats.org/officeDocument/2006/relationships/hyperlink" Target="http://quizlet.com/21473022/flashcards" TargetMode="External"/><Relationship Id="rId182" Type="http://schemas.openxmlformats.org/officeDocument/2006/relationships/hyperlink" Target="http://learn.genetics.utah.edu/content/begin/dna/builddna/" TargetMode="External"/><Relationship Id="rId378" Type="http://schemas.openxmlformats.org/officeDocument/2006/relationships/hyperlink" Target="http://sciencenetlinks.com/media/filer/2011/10/13/marblemania.swf" TargetMode="External"/><Relationship Id="rId403" Type="http://schemas.openxmlformats.org/officeDocument/2006/relationships/hyperlink" Target="http://www.mathopolis.com/questions/q.php?id=700&amp;site=1&amp;ref=/data/probability.html&amp;qs=700_701_702_1475_1476_1477_2175_2176_2177_2178" TargetMode="External"/><Relationship Id="rId6" Type="http://schemas.openxmlformats.org/officeDocument/2006/relationships/endnotes" Target="endnotes.xml"/><Relationship Id="rId238" Type="http://schemas.openxmlformats.org/officeDocument/2006/relationships/hyperlink" Target="https://quizlet.com/21473022/spacerace" TargetMode="External"/><Relationship Id="rId445" Type="http://schemas.openxmlformats.org/officeDocument/2006/relationships/hyperlink" Target="http://web.norman.k12.ok.us/501/Benchmarks/7th/Math/Benchmarks/7M5.1-DataAnalysis-Probability.pdf" TargetMode="External"/><Relationship Id="rId291" Type="http://schemas.openxmlformats.org/officeDocument/2006/relationships/hyperlink" Target="http://www.neok12.com/php/watch.php?v=zX5e724c6f0042150202670a&amp;t=Genetics" TargetMode="External"/><Relationship Id="rId305" Type="http://schemas.openxmlformats.org/officeDocument/2006/relationships/hyperlink" Target="http://www.neok12.com/php/watch.php?v=zX5e724c6f0042150202670a&amp;t=Genetics" TargetMode="External"/><Relationship Id="rId347" Type="http://schemas.openxmlformats.org/officeDocument/2006/relationships/hyperlink" Target="http://quizlet.com/21473022/test?written=on&amp;matching=on&amp;mult_choice=on&amp;tf=on&amp;prompt-with=2&amp;limit=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15</Pages>
  <Words>9129</Words>
  <Characters>52036</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Georgia Department of Education</Company>
  <LinksUpToDate>false</LinksUpToDate>
  <CharactersWithSpaces>61043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GaDOE</dc:creator>
  <cp:lastModifiedBy>GaDOE</cp:lastModifiedBy>
  <cp:revision>10</cp:revision>
  <dcterms:created xsi:type="dcterms:W3CDTF">2014-01-21T17:23:00Z</dcterms:created>
  <dcterms:modified xsi:type="dcterms:W3CDTF">2014-03-19T18:16:00Z</dcterms:modified>
</cp:coreProperties>
</file>